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C4" w:rsidRDefault="006E2CC4" w:rsidP="00FE0C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CC4" w:rsidRDefault="006E2CC4" w:rsidP="00FE0C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CC4" w:rsidRDefault="006E2CC4" w:rsidP="00FE0C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CC4" w:rsidRDefault="006E2CC4" w:rsidP="00FE0C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05">
        <w:rPr>
          <w:rFonts w:ascii="Times New Roman" w:hAnsi="Times New Roman" w:cs="Times New Roman"/>
          <w:b/>
          <w:sz w:val="28"/>
          <w:szCs w:val="28"/>
        </w:rPr>
        <w:t>Исследовательская работа.</w:t>
      </w: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05">
        <w:rPr>
          <w:rFonts w:ascii="Times New Roman" w:hAnsi="Times New Roman" w:cs="Times New Roman"/>
          <w:b/>
          <w:sz w:val="28"/>
          <w:szCs w:val="28"/>
        </w:rPr>
        <w:t>Тема: «Мир социальных сетей»</w:t>
      </w:r>
    </w:p>
    <w:p w:rsidR="00AB1C5D" w:rsidRPr="00FE0C05" w:rsidRDefault="00AB1C5D" w:rsidP="00FE0C0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AB1C5D" w:rsidP="00FE0C0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AB1C5D" w:rsidP="00FE0C0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AB1C5D" w:rsidP="00FE0C0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6E2CC4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6E2CC4" w:rsidRDefault="006E2CC4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CC4" w:rsidRDefault="006E2CC4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6E2CC4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AB1C5D" w:rsidRPr="00FE0C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C5D" w:rsidRPr="00FE0C05">
        <w:rPr>
          <w:rFonts w:ascii="Times New Roman" w:hAnsi="Times New Roman" w:cs="Times New Roman"/>
          <w:sz w:val="28"/>
          <w:szCs w:val="28"/>
        </w:rPr>
        <w:t>Чибарчиков</w:t>
      </w:r>
      <w:proofErr w:type="spellEnd"/>
      <w:r w:rsidR="00AB1C5D" w:rsidRPr="00FE0C05">
        <w:rPr>
          <w:rFonts w:ascii="Times New Roman" w:hAnsi="Times New Roman" w:cs="Times New Roman"/>
          <w:sz w:val="28"/>
          <w:szCs w:val="28"/>
        </w:rPr>
        <w:t xml:space="preserve"> Артём</w:t>
      </w: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4 «А» класс, </w:t>
      </w:r>
    </w:p>
    <w:p w:rsidR="00AB1C5D" w:rsidRPr="00FE0C05" w:rsidRDefault="006C0D39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AB1C5D" w:rsidRPr="00FE0C05">
        <w:rPr>
          <w:rFonts w:ascii="Times New Roman" w:hAnsi="Times New Roman" w:cs="Times New Roman"/>
          <w:sz w:val="28"/>
          <w:szCs w:val="28"/>
        </w:rPr>
        <w:t>МОАУ «СОШ №10»</w:t>
      </w: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Учитель:</w:t>
      </w: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proofErr w:type="spellStart"/>
      <w:r w:rsidRPr="00FE0C05">
        <w:rPr>
          <w:rFonts w:ascii="Times New Roman" w:hAnsi="Times New Roman" w:cs="Times New Roman"/>
          <w:sz w:val="28"/>
          <w:szCs w:val="28"/>
        </w:rPr>
        <w:t>Потуданская</w:t>
      </w:r>
      <w:proofErr w:type="spellEnd"/>
      <w:r w:rsidRPr="00FE0C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Наталья Ивановна,  </w:t>
      </w: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373F16">
        <w:rPr>
          <w:rFonts w:ascii="Times New Roman" w:hAnsi="Times New Roman" w:cs="Times New Roman"/>
          <w:sz w:val="28"/>
          <w:szCs w:val="28"/>
        </w:rPr>
        <w:t xml:space="preserve"> </w:t>
      </w:r>
      <w:r w:rsidRPr="00FE0C05">
        <w:rPr>
          <w:rFonts w:ascii="Times New Roman" w:hAnsi="Times New Roman" w:cs="Times New Roman"/>
          <w:sz w:val="28"/>
          <w:szCs w:val="28"/>
        </w:rPr>
        <w:t xml:space="preserve"> </w:t>
      </w:r>
      <w:r w:rsidRPr="00FE0C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E0C05">
        <w:rPr>
          <w:rFonts w:ascii="Times New Roman" w:hAnsi="Times New Roman" w:cs="Times New Roman"/>
          <w:sz w:val="28"/>
          <w:szCs w:val="28"/>
        </w:rPr>
        <w:t xml:space="preserve"> квалификационная </w:t>
      </w:r>
    </w:p>
    <w:p w:rsidR="00AB1C5D" w:rsidRPr="00FE0C05" w:rsidRDefault="00AB1C5D" w:rsidP="00FE0C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6C0D39" w:rsidRPr="00FE0C05">
        <w:rPr>
          <w:rFonts w:ascii="Times New Roman" w:hAnsi="Times New Roman" w:cs="Times New Roman"/>
          <w:sz w:val="28"/>
          <w:szCs w:val="28"/>
        </w:rPr>
        <w:t xml:space="preserve">       </w:t>
      </w:r>
      <w:r w:rsidR="00373F16">
        <w:rPr>
          <w:rFonts w:ascii="Times New Roman" w:hAnsi="Times New Roman" w:cs="Times New Roman"/>
          <w:sz w:val="28"/>
          <w:szCs w:val="28"/>
        </w:rPr>
        <w:t xml:space="preserve"> </w:t>
      </w:r>
      <w:r w:rsidRPr="00FE0C05">
        <w:rPr>
          <w:rFonts w:ascii="Times New Roman" w:hAnsi="Times New Roman" w:cs="Times New Roman"/>
          <w:sz w:val="28"/>
          <w:szCs w:val="28"/>
        </w:rPr>
        <w:t xml:space="preserve"> категория</w:t>
      </w:r>
    </w:p>
    <w:p w:rsidR="00AB1C5D" w:rsidRPr="00FE0C05" w:rsidRDefault="00AB1C5D" w:rsidP="00FE0C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E0C0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AB1C5D" w:rsidRPr="00FE0C05" w:rsidRDefault="00AB1C5D" w:rsidP="00FE0C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AB1C5D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CC4" w:rsidRDefault="006E2CC4" w:rsidP="006E2C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E2CC4" w:rsidRDefault="006E2CC4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CC4" w:rsidRDefault="006E2CC4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C5D" w:rsidRPr="00FE0C05" w:rsidRDefault="006E2CC4" w:rsidP="00FE0C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 2016</w:t>
      </w:r>
    </w:p>
    <w:p w:rsid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87224">
        <w:rPr>
          <w:rFonts w:ascii="Times New Roman" w:hAnsi="Times New Roman" w:cs="Times New Roman"/>
          <w:sz w:val="28"/>
          <w:szCs w:val="28"/>
        </w:rPr>
        <w:t>Оглавление</w:t>
      </w:r>
    </w:p>
    <w:p w:rsidR="00B87224" w:rsidRPr="00B87224" w:rsidRDefault="00AB1C5D" w:rsidP="00FE0C05">
      <w:pPr>
        <w:pStyle w:val="a5"/>
        <w:numPr>
          <w:ilvl w:val="0"/>
          <w:numId w:val="10"/>
        </w:numPr>
        <w:spacing w:line="360" w:lineRule="auto"/>
        <w:jc w:val="both"/>
        <w:rPr>
          <w:b/>
          <w:i/>
          <w:sz w:val="28"/>
          <w:szCs w:val="28"/>
        </w:rPr>
      </w:pPr>
      <w:r w:rsidRPr="00B87224">
        <w:rPr>
          <w:sz w:val="28"/>
          <w:szCs w:val="28"/>
        </w:rPr>
        <w:t>Введение</w:t>
      </w:r>
      <w:r w:rsidR="00457ABD">
        <w:rPr>
          <w:sz w:val="28"/>
          <w:szCs w:val="28"/>
        </w:rPr>
        <w:t>………</w:t>
      </w:r>
      <w:r w:rsidR="00FE0C05">
        <w:rPr>
          <w:sz w:val="28"/>
          <w:szCs w:val="28"/>
        </w:rPr>
        <w:t>…………………………………………………………………стр.3</w:t>
      </w:r>
    </w:p>
    <w:p w:rsidR="00B87224" w:rsidRPr="00B87224" w:rsidRDefault="00AB1C5D" w:rsidP="00FE0C05">
      <w:pPr>
        <w:pStyle w:val="a5"/>
        <w:numPr>
          <w:ilvl w:val="0"/>
          <w:numId w:val="10"/>
        </w:numPr>
        <w:spacing w:line="360" w:lineRule="auto"/>
        <w:jc w:val="both"/>
        <w:rPr>
          <w:b/>
          <w:i/>
          <w:sz w:val="28"/>
          <w:szCs w:val="28"/>
        </w:rPr>
      </w:pPr>
      <w:r w:rsidRPr="00B87224">
        <w:rPr>
          <w:sz w:val="28"/>
          <w:szCs w:val="28"/>
        </w:rPr>
        <w:t>История развития социальных сетей</w:t>
      </w:r>
      <w:proofErr w:type="gramStart"/>
      <w:r w:rsidR="00FE0C05">
        <w:rPr>
          <w:sz w:val="28"/>
          <w:szCs w:val="28"/>
        </w:rPr>
        <w:t>……………………………………….....</w:t>
      </w:r>
      <w:proofErr w:type="gramEnd"/>
      <w:r w:rsidR="00FE0C05">
        <w:rPr>
          <w:sz w:val="28"/>
          <w:szCs w:val="28"/>
        </w:rPr>
        <w:t>стр.3</w:t>
      </w:r>
    </w:p>
    <w:p w:rsidR="00B87224" w:rsidRPr="00B87224" w:rsidRDefault="00AB1C5D" w:rsidP="00FE0C05">
      <w:pPr>
        <w:pStyle w:val="a5"/>
        <w:numPr>
          <w:ilvl w:val="0"/>
          <w:numId w:val="10"/>
        </w:numPr>
        <w:spacing w:line="360" w:lineRule="auto"/>
        <w:jc w:val="both"/>
        <w:rPr>
          <w:b/>
          <w:i/>
          <w:sz w:val="28"/>
          <w:szCs w:val="28"/>
        </w:rPr>
      </w:pPr>
      <w:r w:rsidRPr="00B87224">
        <w:rPr>
          <w:sz w:val="28"/>
          <w:szCs w:val="28"/>
        </w:rPr>
        <w:t>Российские аналоги социальных сетей</w:t>
      </w:r>
      <w:proofErr w:type="gramStart"/>
      <w:r w:rsidR="00FE0C05">
        <w:rPr>
          <w:sz w:val="28"/>
          <w:szCs w:val="28"/>
        </w:rPr>
        <w:t>……………………………………….</w:t>
      </w:r>
      <w:proofErr w:type="gramEnd"/>
      <w:r w:rsidR="00FE0C05">
        <w:rPr>
          <w:sz w:val="28"/>
          <w:szCs w:val="28"/>
        </w:rPr>
        <w:t>стр.</w:t>
      </w:r>
      <w:r w:rsidR="00B233E3">
        <w:rPr>
          <w:sz w:val="28"/>
          <w:szCs w:val="28"/>
        </w:rPr>
        <w:t>5</w:t>
      </w:r>
    </w:p>
    <w:p w:rsidR="00B87224" w:rsidRPr="002424A8" w:rsidRDefault="00AB1C5D" w:rsidP="00FE0C05">
      <w:pPr>
        <w:pStyle w:val="a5"/>
        <w:numPr>
          <w:ilvl w:val="0"/>
          <w:numId w:val="10"/>
        </w:numPr>
        <w:spacing w:line="360" w:lineRule="auto"/>
        <w:jc w:val="both"/>
        <w:rPr>
          <w:b/>
          <w:i/>
          <w:sz w:val="28"/>
          <w:szCs w:val="28"/>
        </w:rPr>
      </w:pPr>
      <w:r w:rsidRPr="00B87224">
        <w:rPr>
          <w:sz w:val="28"/>
          <w:szCs w:val="28"/>
        </w:rPr>
        <w:t>Плюсы и минусы социальных сетей</w:t>
      </w:r>
      <w:proofErr w:type="gramStart"/>
      <w:r w:rsidR="00FE0C05">
        <w:rPr>
          <w:sz w:val="28"/>
          <w:szCs w:val="28"/>
        </w:rPr>
        <w:t>…………………………………………..</w:t>
      </w:r>
      <w:proofErr w:type="gramEnd"/>
      <w:r w:rsidR="00FE0C05">
        <w:rPr>
          <w:sz w:val="28"/>
          <w:szCs w:val="28"/>
        </w:rPr>
        <w:t>стр.</w:t>
      </w:r>
      <w:r w:rsidR="00B233E3">
        <w:rPr>
          <w:sz w:val="28"/>
          <w:szCs w:val="28"/>
        </w:rPr>
        <w:t>5</w:t>
      </w:r>
    </w:p>
    <w:p w:rsidR="002424A8" w:rsidRPr="00B87224" w:rsidRDefault="002424A8" w:rsidP="00FE0C05">
      <w:pPr>
        <w:pStyle w:val="a5"/>
        <w:numPr>
          <w:ilvl w:val="0"/>
          <w:numId w:val="10"/>
        </w:numPr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Результаты исследования</w:t>
      </w:r>
      <w:proofErr w:type="gramStart"/>
      <w:r w:rsidR="00FE0C05">
        <w:rPr>
          <w:sz w:val="28"/>
          <w:szCs w:val="28"/>
        </w:rPr>
        <w:t>……………………………………………………….</w:t>
      </w:r>
      <w:proofErr w:type="gramEnd"/>
      <w:r w:rsidR="00FE0C05">
        <w:rPr>
          <w:sz w:val="28"/>
          <w:szCs w:val="28"/>
        </w:rPr>
        <w:t>стр.</w:t>
      </w:r>
      <w:r w:rsidR="00E2595E">
        <w:rPr>
          <w:sz w:val="28"/>
          <w:szCs w:val="28"/>
        </w:rPr>
        <w:t>7</w:t>
      </w:r>
    </w:p>
    <w:p w:rsidR="00B87224" w:rsidRPr="00B87224" w:rsidRDefault="00AB1C5D" w:rsidP="00FE0C05">
      <w:pPr>
        <w:pStyle w:val="a5"/>
        <w:numPr>
          <w:ilvl w:val="0"/>
          <w:numId w:val="10"/>
        </w:numPr>
        <w:spacing w:line="360" w:lineRule="auto"/>
        <w:jc w:val="both"/>
        <w:rPr>
          <w:b/>
          <w:i/>
          <w:sz w:val="28"/>
          <w:szCs w:val="28"/>
        </w:rPr>
      </w:pPr>
      <w:r w:rsidRPr="00B87224">
        <w:rPr>
          <w:sz w:val="28"/>
          <w:szCs w:val="28"/>
        </w:rPr>
        <w:t>Заключение</w:t>
      </w:r>
      <w:r w:rsidR="00FE0C05">
        <w:rPr>
          <w:sz w:val="28"/>
          <w:szCs w:val="28"/>
        </w:rPr>
        <w:t>………………………………………………………………………стр.</w:t>
      </w:r>
      <w:r w:rsidR="001F2AA0">
        <w:rPr>
          <w:sz w:val="28"/>
          <w:szCs w:val="28"/>
        </w:rPr>
        <w:t>9</w:t>
      </w:r>
    </w:p>
    <w:p w:rsidR="00AB1C5D" w:rsidRPr="00B87224" w:rsidRDefault="00AB1C5D" w:rsidP="00FE0C05">
      <w:pPr>
        <w:pStyle w:val="a5"/>
        <w:numPr>
          <w:ilvl w:val="0"/>
          <w:numId w:val="10"/>
        </w:numPr>
        <w:spacing w:line="360" w:lineRule="auto"/>
        <w:jc w:val="both"/>
        <w:rPr>
          <w:b/>
          <w:i/>
          <w:sz w:val="28"/>
          <w:szCs w:val="28"/>
        </w:rPr>
      </w:pPr>
      <w:r w:rsidRPr="00B87224">
        <w:rPr>
          <w:sz w:val="28"/>
          <w:szCs w:val="28"/>
        </w:rPr>
        <w:t>Список источников и литературы</w:t>
      </w:r>
      <w:proofErr w:type="gramStart"/>
      <w:r w:rsidR="00FE0C05">
        <w:rPr>
          <w:sz w:val="28"/>
          <w:szCs w:val="28"/>
        </w:rPr>
        <w:t>……………………………………………..</w:t>
      </w:r>
      <w:proofErr w:type="gramEnd"/>
      <w:r w:rsidR="00FE0C05">
        <w:rPr>
          <w:sz w:val="28"/>
          <w:szCs w:val="28"/>
        </w:rPr>
        <w:t>стр.</w:t>
      </w:r>
      <w:r w:rsidR="00E2595E">
        <w:rPr>
          <w:sz w:val="28"/>
          <w:szCs w:val="28"/>
        </w:rPr>
        <w:t>10</w:t>
      </w: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447" w:rsidRPr="00B87224" w:rsidRDefault="00601447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910" w:rsidRPr="00B87224" w:rsidRDefault="008F3910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910" w:rsidRPr="00B87224" w:rsidRDefault="008F3910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910" w:rsidRPr="00B87224" w:rsidRDefault="008F3910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224" w:rsidRP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224" w:rsidRP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C5D" w:rsidRPr="00B87224" w:rsidRDefault="00AB1C5D" w:rsidP="00FE0C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22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F6EF4" w:rsidRPr="00B87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1C5D" w:rsidRPr="00B87224">
        <w:rPr>
          <w:rFonts w:ascii="Times New Roman" w:hAnsi="Times New Roman" w:cs="Times New Roman"/>
          <w:sz w:val="28"/>
          <w:szCs w:val="28"/>
        </w:rPr>
        <w:t xml:space="preserve">Социальные сети – это важный и актуальный на сегодняшний день вопрос. Последнее время именно этот тип сайтов получил наибольшее </w:t>
      </w:r>
      <w:proofErr w:type="gramStart"/>
      <w:r w:rsidR="00AB1C5D" w:rsidRPr="00B87224">
        <w:rPr>
          <w:rFonts w:ascii="Times New Roman" w:hAnsi="Times New Roman" w:cs="Times New Roman"/>
          <w:sz w:val="28"/>
          <w:szCs w:val="28"/>
        </w:rPr>
        <w:t>распространение</w:t>
      </w:r>
      <w:proofErr w:type="gramEnd"/>
      <w:r w:rsidR="00AB1C5D" w:rsidRPr="00B87224">
        <w:rPr>
          <w:rFonts w:ascii="Times New Roman" w:hAnsi="Times New Roman" w:cs="Times New Roman"/>
          <w:sz w:val="28"/>
          <w:szCs w:val="28"/>
        </w:rPr>
        <w:t xml:space="preserve"> как на Западе, так и у нас – в России. Результаты многочисленных исследований свидетельствуют, что социальными сетями уже охвачено более половины всех пользователей Интернета. В России этот показатель пока меньше мирового, но он стремительно растёт.</w:t>
      </w:r>
    </w:p>
    <w:p w:rsidR="00AB1C5D" w:rsidRP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B1C5D" w:rsidRPr="00B87224">
        <w:rPr>
          <w:rFonts w:ascii="Times New Roman" w:hAnsi="Times New Roman" w:cs="Times New Roman"/>
          <w:color w:val="auto"/>
          <w:sz w:val="28"/>
          <w:szCs w:val="28"/>
        </w:rPr>
        <w:t>Социальные сети имеют свои как положительные стороны, так и отрицательные. Так, с одной стороны, они оказываются бесценным помощником в поиске своих старых знакомых и друзей, в поддерживании с ними отношений, не с</w:t>
      </w:r>
      <w:r w:rsidR="00142D01">
        <w:rPr>
          <w:rFonts w:ascii="Times New Roman" w:hAnsi="Times New Roman" w:cs="Times New Roman"/>
          <w:color w:val="auto"/>
          <w:sz w:val="28"/>
          <w:szCs w:val="28"/>
        </w:rPr>
        <w:t>мотря на расстояние и занятость</w:t>
      </w:r>
      <w:r w:rsidR="00AB1C5D" w:rsidRPr="00B87224">
        <w:rPr>
          <w:rFonts w:ascii="Times New Roman" w:hAnsi="Times New Roman" w:cs="Times New Roman"/>
          <w:color w:val="auto"/>
          <w:sz w:val="28"/>
          <w:szCs w:val="28"/>
        </w:rPr>
        <w:t>. С другой стороны, в последнее время ученые ставя</w:t>
      </w:r>
      <w:r w:rsidR="00142D01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AB1C5D" w:rsidRPr="00B87224">
        <w:rPr>
          <w:rFonts w:ascii="Times New Roman" w:hAnsi="Times New Roman" w:cs="Times New Roman"/>
          <w:color w:val="auto"/>
          <w:sz w:val="28"/>
          <w:szCs w:val="28"/>
        </w:rPr>
        <w:t xml:space="preserve"> вопрос </w:t>
      </w:r>
      <w:r w:rsidR="00142D01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AB1C5D" w:rsidRPr="00B87224">
        <w:rPr>
          <w:rFonts w:ascii="Times New Roman" w:hAnsi="Times New Roman" w:cs="Times New Roman"/>
          <w:color w:val="auto"/>
          <w:sz w:val="28"/>
          <w:szCs w:val="28"/>
        </w:rPr>
        <w:t>психологической зависимости от социальных сетей.</w:t>
      </w:r>
    </w:p>
    <w:p w:rsidR="00AB1C5D" w:rsidRP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AB1C5D" w:rsidRPr="00B87224">
        <w:rPr>
          <w:rFonts w:ascii="Times New Roman" w:hAnsi="Times New Roman" w:cs="Times New Roman"/>
          <w:color w:val="auto"/>
          <w:sz w:val="28"/>
          <w:szCs w:val="28"/>
        </w:rPr>
        <w:t xml:space="preserve">Все вышесказанное еще раз подчеркивает важность и актуальность поставленной проблемы. </w:t>
      </w:r>
    </w:p>
    <w:p w:rsidR="00AB1C5D" w:rsidRP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AB1C5D" w:rsidRPr="00B87224">
        <w:rPr>
          <w:rFonts w:ascii="Times New Roman" w:hAnsi="Times New Roman" w:cs="Times New Roman"/>
          <w:color w:val="auto"/>
          <w:sz w:val="28"/>
          <w:szCs w:val="28"/>
        </w:rPr>
        <w:t>Цель работы – выявить и определить основные плюсы и минусы социальных сетей.</w:t>
      </w:r>
    </w:p>
    <w:p w:rsidR="00AB1C5D" w:rsidRP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AB1C5D" w:rsidRPr="00B87224">
        <w:rPr>
          <w:rFonts w:ascii="Times New Roman" w:hAnsi="Times New Roman" w:cs="Times New Roman"/>
          <w:color w:val="auto"/>
          <w:sz w:val="28"/>
          <w:szCs w:val="28"/>
        </w:rPr>
        <w:t>Цель работы диктует следующие задачи:</w:t>
      </w:r>
    </w:p>
    <w:p w:rsidR="00B87224" w:rsidRDefault="00AB1C5D" w:rsidP="00FE0C05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B87224">
        <w:rPr>
          <w:sz w:val="28"/>
          <w:szCs w:val="28"/>
        </w:rPr>
        <w:t>дать определение понятию «социальная сеть»;</w:t>
      </w:r>
    </w:p>
    <w:p w:rsidR="00B87224" w:rsidRDefault="00AB1C5D" w:rsidP="00FE0C05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B87224">
        <w:rPr>
          <w:sz w:val="28"/>
          <w:szCs w:val="28"/>
        </w:rPr>
        <w:t xml:space="preserve">изучить историю создания некоторых социально-сетевых сообществ; </w:t>
      </w:r>
    </w:p>
    <w:p w:rsidR="00AB1C5D" w:rsidRPr="00B87224" w:rsidRDefault="00AB1C5D" w:rsidP="00FE0C05">
      <w:pPr>
        <w:pStyle w:val="a5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B87224">
        <w:rPr>
          <w:sz w:val="28"/>
          <w:szCs w:val="28"/>
        </w:rPr>
        <w:t>подготовить и провести социологическое исследование среди учащи</w:t>
      </w:r>
      <w:r w:rsidR="00B87224">
        <w:rPr>
          <w:sz w:val="28"/>
          <w:szCs w:val="28"/>
        </w:rPr>
        <w:t>хся 4 - 5 классов МОАУ «СОШ №10.</w:t>
      </w:r>
    </w:p>
    <w:p w:rsidR="00AB1C5D" w:rsidRP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B1C5D" w:rsidRPr="00B87224">
        <w:rPr>
          <w:rFonts w:ascii="Times New Roman" w:hAnsi="Times New Roman" w:cs="Times New Roman"/>
          <w:sz w:val="28"/>
          <w:szCs w:val="28"/>
        </w:rPr>
        <w:t xml:space="preserve">Объектом исследования являются социальные сети. </w:t>
      </w:r>
    </w:p>
    <w:p w:rsidR="00AB1C5D" w:rsidRP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B1C5D" w:rsidRPr="00B87224">
        <w:rPr>
          <w:rFonts w:ascii="Times New Roman" w:hAnsi="Times New Roman" w:cs="Times New Roman"/>
          <w:sz w:val="28"/>
          <w:szCs w:val="28"/>
        </w:rPr>
        <w:t xml:space="preserve">Предмет исследования - положительные и отрицательные стороны социальных сетей. </w:t>
      </w:r>
    </w:p>
    <w:p w:rsidR="00AB1C5D" w:rsidRPr="00B87224" w:rsidRDefault="00B87224" w:rsidP="00FE0C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B1C5D" w:rsidRPr="00B87224">
        <w:rPr>
          <w:rFonts w:ascii="Times New Roman" w:hAnsi="Times New Roman" w:cs="Times New Roman"/>
          <w:sz w:val="28"/>
          <w:szCs w:val="28"/>
        </w:rPr>
        <w:t xml:space="preserve">Практическая значимость  состоит в том, что данная работа может быть использована в качестве дополнительного материала для проведения тематических классных часов. </w:t>
      </w:r>
    </w:p>
    <w:p w:rsidR="00AB1C5D" w:rsidRPr="00B87224" w:rsidRDefault="00AB1C5D" w:rsidP="00925CFD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1" w:name="bookmark3"/>
      <w:r w:rsidRPr="00B87224">
        <w:rPr>
          <w:rStyle w:val="32"/>
          <w:i w:val="0"/>
          <w:sz w:val="28"/>
          <w:szCs w:val="28"/>
        </w:rPr>
        <w:t>2.История развития социальных</w:t>
      </w:r>
      <w:bookmarkEnd w:id="1"/>
      <w:r w:rsidRPr="00B87224">
        <w:rPr>
          <w:rStyle w:val="32"/>
          <w:i w:val="0"/>
          <w:sz w:val="28"/>
          <w:szCs w:val="28"/>
        </w:rPr>
        <w:t xml:space="preserve"> сетей</w:t>
      </w:r>
    </w:p>
    <w:p w:rsidR="00AB1C5D" w:rsidRPr="00B87224" w:rsidRDefault="00B87224" w:rsidP="00FE0C05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  <w:r>
        <w:rPr>
          <w:rStyle w:val="3"/>
          <w:b w:val="0"/>
          <w:sz w:val="28"/>
          <w:szCs w:val="28"/>
        </w:rPr>
        <w:t xml:space="preserve">     </w:t>
      </w:r>
      <w:r w:rsidR="00AB1C5D" w:rsidRPr="00B87224">
        <w:rPr>
          <w:rStyle w:val="3"/>
          <w:b w:val="0"/>
          <w:sz w:val="28"/>
          <w:szCs w:val="28"/>
        </w:rPr>
        <w:t>Общение - это естественная человеческая потребность.</w:t>
      </w:r>
    </w:p>
    <w:p w:rsidR="00161552" w:rsidRDefault="00B87224" w:rsidP="00130D37">
      <w:pPr>
        <w:spacing w:line="360" w:lineRule="auto"/>
        <w:jc w:val="both"/>
        <w:rPr>
          <w:rStyle w:val="50"/>
          <w:b w:val="0"/>
          <w:bCs w:val="0"/>
          <w:i w:val="0"/>
          <w:iCs w:val="0"/>
          <w:color w:val="auto"/>
          <w:sz w:val="28"/>
          <w:szCs w:val="28"/>
          <w:shd w:val="clear" w:color="auto" w:fill="auto"/>
        </w:rPr>
      </w:pPr>
      <w:r>
        <w:rPr>
          <w:rStyle w:val="3"/>
          <w:b w:val="0"/>
          <w:sz w:val="28"/>
          <w:szCs w:val="28"/>
        </w:rPr>
        <w:t xml:space="preserve">     </w:t>
      </w:r>
      <w:r w:rsidR="00AB1C5D" w:rsidRPr="00B87224">
        <w:rPr>
          <w:rStyle w:val="3"/>
          <w:b w:val="0"/>
          <w:sz w:val="28"/>
          <w:szCs w:val="28"/>
        </w:rPr>
        <w:t>Вспомните, каким было общение до появления интернета. Лю</w:t>
      </w:r>
      <w:r w:rsidR="005433B3">
        <w:rPr>
          <w:rStyle w:val="3"/>
          <w:b w:val="0"/>
          <w:sz w:val="28"/>
          <w:szCs w:val="28"/>
        </w:rPr>
        <w:t xml:space="preserve">ди знакомились на улице, </w:t>
      </w:r>
      <w:proofErr w:type="gramStart"/>
      <w:r w:rsidR="005433B3">
        <w:rPr>
          <w:rStyle w:val="3"/>
          <w:b w:val="0"/>
          <w:sz w:val="28"/>
          <w:szCs w:val="28"/>
        </w:rPr>
        <w:t>ходили</w:t>
      </w:r>
      <w:proofErr w:type="gramEnd"/>
      <w:r w:rsidR="00AB1C5D" w:rsidRPr="00B87224">
        <w:rPr>
          <w:rStyle w:val="3"/>
          <w:b w:val="0"/>
          <w:sz w:val="28"/>
          <w:szCs w:val="28"/>
        </w:rPr>
        <w:t xml:space="preserve"> друг к другу в гости, в театр</w:t>
      </w:r>
      <w:r w:rsidR="005F6EF4" w:rsidRPr="00B87224">
        <w:rPr>
          <w:rStyle w:val="3"/>
          <w:b w:val="0"/>
          <w:bCs w:val="0"/>
          <w:sz w:val="28"/>
          <w:szCs w:val="28"/>
        </w:rPr>
        <w:t xml:space="preserve"> и т.д. </w:t>
      </w:r>
      <w:r w:rsidR="00AB1C5D" w:rsidRPr="00B87224">
        <w:rPr>
          <w:rStyle w:val="3"/>
          <w:b w:val="0"/>
          <w:sz w:val="28"/>
          <w:szCs w:val="28"/>
        </w:rPr>
        <w:t xml:space="preserve">С развитием прогресса, появлением интернета многие аспекты нашей жизни постепенно перекочевали в виртуальный мир. Если старшее поколение еще не забыло о реальном общении, то молодое поколение </w:t>
      </w:r>
      <w:r w:rsidR="00AB1C5D" w:rsidRPr="00B87224">
        <w:rPr>
          <w:rStyle w:val="3"/>
          <w:b w:val="0"/>
          <w:sz w:val="28"/>
          <w:szCs w:val="28"/>
        </w:rPr>
        <w:lastRenderedPageBreak/>
        <w:t>все больше отдает предпочтение виртуальным связям.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D5C8F" w:rsidRPr="00AD5C8F">
        <w:rPr>
          <w:rFonts w:ascii="Times New Roman" w:hAnsi="Times New Roman" w:cs="Times New Roman"/>
          <w:sz w:val="28"/>
          <w:szCs w:val="28"/>
        </w:rPr>
        <w:t>Иногда доходит до того, что даже соседи общаются между собой посредством интернета, социальных сетей.</w:t>
      </w:r>
      <w:bookmarkStart w:id="2" w:name="bookmark4"/>
      <w:r w:rsidR="00161552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</w:p>
    <w:p w:rsidR="00161552" w:rsidRPr="00161552" w:rsidRDefault="00161552" w:rsidP="00130D37">
      <w:pPr>
        <w:spacing w:line="360" w:lineRule="auto"/>
        <w:jc w:val="both"/>
      </w:pPr>
      <w:bookmarkStart w:id="3" w:name="bookmark5"/>
      <w:bookmarkEnd w:id="2"/>
      <w:r>
        <w:rPr>
          <w:rStyle w:val="3"/>
          <w:b w:val="0"/>
          <w:bCs w:val="0"/>
          <w:sz w:val="28"/>
          <w:szCs w:val="28"/>
        </w:rPr>
        <w:t xml:space="preserve">     </w:t>
      </w:r>
      <w:r w:rsidRPr="00161552">
        <w:rPr>
          <w:rStyle w:val="3"/>
          <w:b w:val="0"/>
          <w:bCs w:val="0"/>
          <w:sz w:val="28"/>
          <w:szCs w:val="28"/>
        </w:rPr>
        <w:t xml:space="preserve">Первой социальной сетью с использованием компьютерной техники можно считать электронную почту в далеком 1971 году, которая использовалась военными в сети </w:t>
      </w:r>
      <w:proofErr w:type="spellStart"/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ARPANet</w:t>
      </w:r>
      <w:proofErr w:type="spellEnd"/>
      <w:r w:rsidRPr="00161552">
        <w:rPr>
          <w:rStyle w:val="3"/>
          <w:b w:val="0"/>
          <w:bCs w:val="0"/>
          <w:sz w:val="28"/>
          <w:szCs w:val="28"/>
          <w:lang w:eastAsia="en-US"/>
        </w:rPr>
        <w:t>.</w:t>
      </w:r>
    </w:p>
    <w:p w:rsidR="00161552" w:rsidRPr="00161552" w:rsidRDefault="00161552" w:rsidP="00130D37">
      <w:pPr>
        <w:spacing w:line="360" w:lineRule="auto"/>
        <w:jc w:val="both"/>
      </w:pPr>
      <w:r>
        <w:rPr>
          <w:rStyle w:val="3"/>
          <w:b w:val="0"/>
          <w:bCs w:val="0"/>
          <w:sz w:val="28"/>
          <w:szCs w:val="28"/>
        </w:rPr>
        <w:t xml:space="preserve">     </w:t>
      </w:r>
      <w:r w:rsidRPr="00161552">
        <w:rPr>
          <w:rStyle w:val="3"/>
          <w:b w:val="0"/>
          <w:bCs w:val="0"/>
          <w:sz w:val="28"/>
          <w:szCs w:val="28"/>
        </w:rPr>
        <w:t xml:space="preserve">А в 1988 году, финским студентом Ярко </w:t>
      </w:r>
      <w:proofErr w:type="spellStart"/>
      <w:r w:rsidRPr="00161552">
        <w:rPr>
          <w:rStyle w:val="3"/>
          <w:b w:val="0"/>
          <w:bCs w:val="0"/>
          <w:sz w:val="28"/>
          <w:szCs w:val="28"/>
        </w:rPr>
        <w:t>Ойкариненом</w:t>
      </w:r>
      <w:proofErr w:type="spellEnd"/>
      <w:r w:rsidRPr="00161552">
        <w:rPr>
          <w:rStyle w:val="3"/>
          <w:b w:val="0"/>
          <w:bCs w:val="0"/>
          <w:sz w:val="28"/>
          <w:szCs w:val="28"/>
        </w:rPr>
        <w:t xml:space="preserve"> была изобретена технология 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>«</w:t>
      </w:r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IRC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, </w:t>
      </w:r>
      <w:r w:rsidR="005433B3">
        <w:rPr>
          <w:rStyle w:val="3"/>
          <w:b w:val="0"/>
          <w:bCs w:val="0"/>
          <w:sz w:val="28"/>
          <w:szCs w:val="28"/>
        </w:rPr>
        <w:t xml:space="preserve">которая </w:t>
      </w:r>
      <w:r w:rsidRPr="00161552">
        <w:rPr>
          <w:rStyle w:val="3"/>
          <w:b w:val="0"/>
          <w:bCs w:val="0"/>
          <w:sz w:val="28"/>
          <w:szCs w:val="28"/>
        </w:rPr>
        <w:t xml:space="preserve"> позволял</w:t>
      </w:r>
      <w:r w:rsidR="005433B3">
        <w:rPr>
          <w:rStyle w:val="3"/>
          <w:b w:val="0"/>
          <w:bCs w:val="0"/>
          <w:sz w:val="28"/>
          <w:szCs w:val="28"/>
        </w:rPr>
        <w:t>а</w:t>
      </w:r>
      <w:r w:rsidRPr="00161552">
        <w:rPr>
          <w:rStyle w:val="3"/>
          <w:b w:val="0"/>
          <w:bCs w:val="0"/>
          <w:sz w:val="28"/>
          <w:szCs w:val="28"/>
        </w:rPr>
        <w:t xml:space="preserve"> общаться в реальном времени.</w:t>
      </w:r>
    </w:p>
    <w:p w:rsidR="00161552" w:rsidRPr="00161552" w:rsidRDefault="00161552" w:rsidP="00130D37">
      <w:pPr>
        <w:spacing w:line="360" w:lineRule="auto"/>
        <w:jc w:val="both"/>
      </w:pPr>
      <w:r>
        <w:rPr>
          <w:rStyle w:val="3"/>
          <w:b w:val="0"/>
          <w:bCs w:val="0"/>
          <w:sz w:val="28"/>
          <w:szCs w:val="28"/>
        </w:rPr>
        <w:t xml:space="preserve">     </w:t>
      </w:r>
      <w:r w:rsidRPr="00161552">
        <w:rPr>
          <w:rStyle w:val="3"/>
          <w:b w:val="0"/>
          <w:bCs w:val="0"/>
          <w:sz w:val="28"/>
          <w:szCs w:val="28"/>
        </w:rPr>
        <w:t xml:space="preserve">Но первая реальная социальная сеть появилась в 1995 году в США. Эта сеть получила </w:t>
      </w:r>
      <w:r w:rsidR="005433B3" w:rsidRPr="005433B3">
        <w:rPr>
          <w:rStyle w:val="3"/>
          <w:b w:val="0"/>
          <w:bCs w:val="0"/>
          <w:sz w:val="28"/>
          <w:szCs w:val="28"/>
          <w:lang w:eastAsia="en-US"/>
        </w:rPr>
        <w:t xml:space="preserve">название 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 </w:t>
      </w:r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Classmates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, </w:t>
      </w:r>
      <w:r w:rsidRPr="00161552">
        <w:rPr>
          <w:rStyle w:val="3"/>
          <w:b w:val="0"/>
          <w:bCs w:val="0"/>
          <w:sz w:val="28"/>
          <w:szCs w:val="28"/>
        </w:rPr>
        <w:t>что в переводе - одноклассники и</w:t>
      </w:r>
      <w:r w:rsidRPr="00161552">
        <w:rPr>
          <w:rStyle w:val="3"/>
          <w:b w:val="0"/>
          <w:bCs w:val="0"/>
          <w:sz w:val="28"/>
          <w:szCs w:val="28"/>
        </w:rPr>
        <w:tab/>
        <w:t>её</w:t>
      </w:r>
      <w:r>
        <w:t xml:space="preserve"> </w:t>
      </w:r>
      <w:r w:rsidRPr="00161552">
        <w:rPr>
          <w:rStyle w:val="3"/>
          <w:b w:val="0"/>
          <w:bCs w:val="0"/>
          <w:sz w:val="28"/>
          <w:szCs w:val="28"/>
        </w:rPr>
        <w:t xml:space="preserve">создателем является </w:t>
      </w:r>
      <w:proofErr w:type="spellStart"/>
      <w:r w:rsidRPr="00161552">
        <w:rPr>
          <w:rStyle w:val="3"/>
          <w:b w:val="0"/>
          <w:bCs w:val="0"/>
          <w:sz w:val="28"/>
          <w:szCs w:val="28"/>
        </w:rPr>
        <w:t>Рэнди</w:t>
      </w:r>
      <w:proofErr w:type="spellEnd"/>
      <w:r w:rsidRPr="00161552">
        <w:rPr>
          <w:rStyle w:val="3"/>
          <w:b w:val="0"/>
          <w:bCs w:val="0"/>
          <w:sz w:val="28"/>
          <w:szCs w:val="28"/>
        </w:rPr>
        <w:t xml:space="preserve"> Конрад, владелец компании </w:t>
      </w:r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Classmates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 </w:t>
      </w:r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Online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, </w:t>
      </w:r>
      <w:proofErr w:type="spellStart"/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Inc</w:t>
      </w:r>
      <w:proofErr w:type="spellEnd"/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. </w:t>
      </w:r>
      <w:r w:rsidRPr="00161552">
        <w:rPr>
          <w:rStyle w:val="3"/>
          <w:b w:val="0"/>
          <w:bCs w:val="0"/>
          <w:sz w:val="28"/>
          <w:szCs w:val="28"/>
        </w:rPr>
        <w:t xml:space="preserve">Одной </w:t>
      </w:r>
      <w:r w:rsidR="005433B3">
        <w:rPr>
          <w:rStyle w:val="3"/>
          <w:b w:val="0"/>
          <w:bCs w:val="0"/>
          <w:sz w:val="28"/>
          <w:szCs w:val="28"/>
        </w:rPr>
        <w:t xml:space="preserve">из </w:t>
      </w:r>
      <w:r w:rsidRPr="00161552">
        <w:rPr>
          <w:rStyle w:val="3"/>
          <w:b w:val="0"/>
          <w:bCs w:val="0"/>
          <w:sz w:val="28"/>
          <w:szCs w:val="28"/>
        </w:rPr>
        <w:t>главных задач этого сайта была помощь зарегистрированным</w:t>
      </w:r>
      <w:r w:rsidRPr="00161552">
        <w:t xml:space="preserve"> </w:t>
      </w:r>
      <w:r w:rsidRPr="00161552">
        <w:rPr>
          <w:rStyle w:val="3"/>
          <w:b w:val="0"/>
          <w:bCs w:val="0"/>
          <w:sz w:val="28"/>
          <w:szCs w:val="28"/>
        </w:rPr>
        <w:t xml:space="preserve">пользователям поддерживать связь с друзьями и знакомыми, например, в школе, вузе, на работе. Проект в короткие сроки завоевал популярность. Сеть </w:t>
      </w:r>
      <w:proofErr w:type="gramStart"/>
      <w:r w:rsidRPr="00161552">
        <w:rPr>
          <w:rStyle w:val="3"/>
          <w:b w:val="0"/>
          <w:bCs w:val="0"/>
          <w:sz w:val="28"/>
          <w:szCs w:val="28"/>
        </w:rPr>
        <w:t>действует по сей</w:t>
      </w:r>
      <w:proofErr w:type="gramEnd"/>
      <w:r w:rsidRPr="00161552">
        <w:rPr>
          <w:rStyle w:val="3"/>
          <w:b w:val="0"/>
          <w:bCs w:val="0"/>
          <w:sz w:val="28"/>
          <w:szCs w:val="28"/>
        </w:rPr>
        <w:t xml:space="preserve"> день и насчитывает больше 50 млн. пользователей в США и Канаде. Кроме того, её услуги доступны жителям Швеции, Германии, Австрии и Франции. Но настоящий бум в развитии социальных сетей начался в начале 2000 года. Б</w:t>
      </w:r>
      <w:r w:rsidR="005433B3">
        <w:rPr>
          <w:rStyle w:val="3"/>
          <w:b w:val="0"/>
          <w:bCs w:val="0"/>
          <w:sz w:val="28"/>
          <w:szCs w:val="28"/>
        </w:rPr>
        <w:t xml:space="preserve">ыла создана масса коммуникаций, </w:t>
      </w:r>
      <w:r w:rsidRPr="00161552">
        <w:rPr>
          <w:rStyle w:val="3"/>
          <w:b w:val="0"/>
          <w:bCs w:val="0"/>
          <w:sz w:val="28"/>
          <w:szCs w:val="28"/>
        </w:rPr>
        <w:t xml:space="preserve"> что</w:t>
      </w:r>
      <w:r>
        <w:rPr>
          <w:rStyle w:val="3"/>
          <w:rFonts w:ascii="Courier New" w:hAnsi="Courier New" w:cs="Courier New"/>
          <w:b w:val="0"/>
          <w:bCs w:val="0"/>
          <w:sz w:val="24"/>
          <w:szCs w:val="24"/>
          <w:shd w:val="clear" w:color="auto" w:fill="auto"/>
        </w:rPr>
        <w:t xml:space="preserve"> </w:t>
      </w:r>
      <w:r w:rsidRPr="00161552">
        <w:rPr>
          <w:rStyle w:val="3"/>
          <w:b w:val="0"/>
          <w:bCs w:val="0"/>
          <w:sz w:val="28"/>
          <w:szCs w:val="28"/>
        </w:rPr>
        <w:t>привело к скачку развития социальных групп.</w:t>
      </w:r>
    </w:p>
    <w:p w:rsidR="00161552" w:rsidRPr="00161552" w:rsidRDefault="00161552" w:rsidP="00130D37">
      <w:pPr>
        <w:spacing w:line="360" w:lineRule="auto"/>
        <w:jc w:val="both"/>
      </w:pPr>
      <w:r>
        <w:rPr>
          <w:rStyle w:val="3"/>
          <w:b w:val="0"/>
          <w:bCs w:val="0"/>
          <w:sz w:val="28"/>
          <w:szCs w:val="28"/>
        </w:rPr>
        <w:t xml:space="preserve">     </w:t>
      </w:r>
      <w:r w:rsidRPr="00161552">
        <w:rPr>
          <w:rStyle w:val="3"/>
          <w:b w:val="0"/>
          <w:bCs w:val="0"/>
          <w:sz w:val="28"/>
          <w:szCs w:val="28"/>
        </w:rPr>
        <w:t>В течени</w:t>
      </w:r>
      <w:proofErr w:type="gramStart"/>
      <w:r w:rsidRPr="00161552">
        <w:rPr>
          <w:rStyle w:val="3"/>
          <w:b w:val="0"/>
          <w:bCs w:val="0"/>
          <w:sz w:val="28"/>
          <w:szCs w:val="28"/>
        </w:rPr>
        <w:t>и</w:t>
      </w:r>
      <w:proofErr w:type="gramEnd"/>
      <w:r w:rsidRPr="00161552">
        <w:rPr>
          <w:rStyle w:val="3"/>
          <w:b w:val="0"/>
          <w:bCs w:val="0"/>
          <w:sz w:val="28"/>
          <w:szCs w:val="28"/>
        </w:rPr>
        <w:t xml:space="preserve"> 2003-2004 годов было запущено сразу несколько масштабных проектов.</w:t>
      </w:r>
    </w:p>
    <w:p w:rsidR="00161552" w:rsidRDefault="00161552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  <w:r w:rsidRPr="00161552">
        <w:rPr>
          <w:noProof/>
        </w:rPr>
        <mc:AlternateContent>
          <mc:Choice Requires="wps">
            <w:drawing>
              <wp:anchor distT="0" distB="0" distL="64135" distR="63500" simplePos="0" relativeHeight="251672576" behindDoc="1" locked="0" layoutInCell="1" allowOverlap="1" wp14:anchorId="48B81BB4" wp14:editId="5A0BB02A">
                <wp:simplePos x="0" y="0"/>
                <wp:positionH relativeFrom="margin">
                  <wp:posOffset>2663825</wp:posOffset>
                </wp:positionH>
                <wp:positionV relativeFrom="paragraph">
                  <wp:posOffset>2380615</wp:posOffset>
                </wp:positionV>
                <wp:extent cx="2496185" cy="139700"/>
                <wp:effectExtent l="0" t="0" r="2540" b="0"/>
                <wp:wrapSquare wrapText="bothSides"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61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1552" w:rsidRDefault="00161552" w:rsidP="00161552">
                            <w:pPr>
                              <w:pStyle w:val="a3"/>
                              <w:shd w:val="clear" w:color="auto" w:fill="auto"/>
                              <w:spacing w:line="220" w:lineRule="exact"/>
                            </w:pPr>
                            <w:r>
                              <w:rPr>
                                <w:rStyle w:val="Exact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left:0;text-align:left;margin-left:209.75pt;margin-top:187.45pt;width:196.55pt;height:11pt;z-index:-251643904;visibility:visible;mso-wrap-style:square;mso-width-percent:0;mso-height-percent:0;mso-wrap-distance-left:5.0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" filled="f" stroked="f">
                <v:textbox style="mso-fit-shape-to-text:t" inset="0,0,0,0">
                  <w:txbxContent>
                    <w:p w:rsidR="00161552" w:rsidRDefault="00161552" w:rsidP="00161552">
                      <w:pPr>
                        <w:pStyle w:val="a3"/>
                        <w:shd w:val="clear" w:color="auto" w:fill="auto"/>
                        <w:spacing w:line="220" w:lineRule="exact"/>
                      </w:pPr>
                      <w:r>
                        <w:rPr>
                          <w:rStyle w:val="Exact"/>
                          <w:b/>
                          <w:bCs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61552">
        <w:rPr>
          <w:rStyle w:val="3"/>
          <w:b w:val="0"/>
          <w:bCs w:val="0"/>
          <w:sz w:val="28"/>
          <w:szCs w:val="28"/>
        </w:rPr>
        <w:t xml:space="preserve">В 2002 году Джонатан Абрамом разработал сайт знакомств - </w:t>
      </w:r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Friendster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. </w:t>
      </w:r>
      <w:r w:rsidRPr="00161552">
        <w:rPr>
          <w:rStyle w:val="3"/>
          <w:b w:val="0"/>
          <w:bCs w:val="0"/>
          <w:sz w:val="28"/>
          <w:szCs w:val="28"/>
        </w:rPr>
        <w:t>Основная идея сайта была в том, что бы помочь людям находить новых друзей и знакомых в списках своих друзей. Данное нововведение позволило сайту собрать 3 млн. пользователей за первые 3 месяца существования. На данный момент зарегистрировано более 115 млн. человек по всему миру.</w:t>
      </w:r>
    </w:p>
    <w:p w:rsidR="005433B3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  <w:r>
        <w:rPr>
          <w:rStyle w:val="3"/>
          <w:b w:val="0"/>
          <w:bCs w:val="0"/>
          <w:sz w:val="28"/>
          <w:szCs w:val="28"/>
        </w:rPr>
        <w:t xml:space="preserve">  </w:t>
      </w:r>
      <w:r w:rsidRPr="00161552">
        <w:rPr>
          <w:rStyle w:val="3"/>
          <w:b w:val="0"/>
          <w:bCs w:val="0"/>
          <w:sz w:val="28"/>
          <w:szCs w:val="28"/>
        </w:rPr>
        <w:t xml:space="preserve">В том же году, в декабре, была создана социальная сеть </w:t>
      </w:r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Linked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ln</w:t>
      </w:r>
      <w:proofErr w:type="spellEnd"/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. </w:t>
      </w:r>
      <w:r w:rsidRPr="00161552">
        <w:rPr>
          <w:rStyle w:val="3"/>
          <w:b w:val="0"/>
          <w:bCs w:val="0"/>
          <w:sz w:val="28"/>
          <w:szCs w:val="28"/>
        </w:rPr>
        <w:t xml:space="preserve">Целью данной социальной сети был поиск и установление деловых </w:t>
      </w:r>
      <w:r w:rsidR="005433B3">
        <w:rPr>
          <w:rStyle w:val="3"/>
          <w:b w:val="0"/>
          <w:bCs w:val="0"/>
          <w:sz w:val="28"/>
          <w:szCs w:val="28"/>
        </w:rPr>
        <w:t>контактов.</w:t>
      </w:r>
    </w:p>
    <w:p w:rsidR="00130D37" w:rsidRPr="00161552" w:rsidRDefault="00130D37" w:rsidP="00130D37">
      <w:pPr>
        <w:spacing w:line="360" w:lineRule="auto"/>
        <w:jc w:val="both"/>
      </w:pPr>
      <w:r>
        <w:rPr>
          <w:rStyle w:val="3"/>
          <w:b w:val="0"/>
          <w:bCs w:val="0"/>
          <w:sz w:val="28"/>
          <w:szCs w:val="28"/>
        </w:rPr>
        <w:t xml:space="preserve">     </w:t>
      </w:r>
      <w:r w:rsidRPr="00161552">
        <w:rPr>
          <w:rStyle w:val="3"/>
          <w:b w:val="0"/>
          <w:bCs w:val="0"/>
          <w:sz w:val="28"/>
          <w:szCs w:val="28"/>
        </w:rPr>
        <w:t xml:space="preserve">В 2003 году была создана новая социальная сеть </w:t>
      </w:r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MySpace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. </w:t>
      </w:r>
      <w:r w:rsidRPr="00161552">
        <w:rPr>
          <w:rStyle w:val="3"/>
          <w:b w:val="0"/>
          <w:bCs w:val="0"/>
          <w:sz w:val="28"/>
          <w:szCs w:val="28"/>
        </w:rPr>
        <w:t>В ней предоставлена возможность самим настраивать внешний вид своих профилей, создавать сообщества по интересам, размещать фотографии, видео и</w:t>
      </w:r>
      <w:r w:rsidR="005433B3">
        <w:rPr>
          <w:rStyle w:val="3"/>
          <w:b w:val="0"/>
          <w:bCs w:val="0"/>
          <w:sz w:val="28"/>
          <w:szCs w:val="28"/>
        </w:rPr>
        <w:t xml:space="preserve"> </w:t>
      </w:r>
      <w:r w:rsidRPr="00161552">
        <w:rPr>
          <w:rStyle w:val="3"/>
          <w:b w:val="0"/>
          <w:bCs w:val="0"/>
          <w:sz w:val="28"/>
          <w:szCs w:val="28"/>
        </w:rPr>
        <w:t xml:space="preserve">ауди известных исполнителей. При регистрации каждый получал собственный блог. Основными пользователями </w:t>
      </w:r>
      <w:r w:rsidRPr="00161552">
        <w:rPr>
          <w:rStyle w:val="3"/>
          <w:b w:val="0"/>
          <w:bCs w:val="0"/>
          <w:sz w:val="28"/>
          <w:szCs w:val="28"/>
          <w:lang w:val="en-US" w:eastAsia="en-US"/>
        </w:rPr>
        <w:t>MySpace</w:t>
      </w:r>
      <w:r w:rsidRPr="00161552">
        <w:rPr>
          <w:rStyle w:val="3"/>
          <w:b w:val="0"/>
          <w:bCs w:val="0"/>
          <w:sz w:val="28"/>
          <w:szCs w:val="28"/>
          <w:lang w:eastAsia="en-US"/>
        </w:rPr>
        <w:t xml:space="preserve"> </w:t>
      </w:r>
      <w:r w:rsidRPr="00161552">
        <w:rPr>
          <w:rStyle w:val="3"/>
          <w:b w:val="0"/>
          <w:bCs w:val="0"/>
          <w:sz w:val="28"/>
          <w:szCs w:val="28"/>
        </w:rPr>
        <w:t>стали рок-</w:t>
      </w:r>
    </w:p>
    <w:p w:rsidR="00130D37" w:rsidRPr="00161552" w:rsidRDefault="00130D37" w:rsidP="00130D37">
      <w:pPr>
        <w:spacing w:line="360" w:lineRule="auto"/>
        <w:jc w:val="both"/>
      </w:pPr>
      <w:r w:rsidRPr="00161552">
        <w:rPr>
          <w:rStyle w:val="3"/>
          <w:b w:val="0"/>
          <w:bCs w:val="0"/>
          <w:sz w:val="28"/>
          <w:szCs w:val="28"/>
        </w:rPr>
        <w:t xml:space="preserve">коллективы. Для многих музыкантов данный сайт стал настоящей площадкой </w:t>
      </w:r>
      <w:proofErr w:type="gramStart"/>
      <w:r w:rsidRPr="00161552">
        <w:rPr>
          <w:rStyle w:val="3"/>
          <w:b w:val="0"/>
          <w:bCs w:val="0"/>
          <w:sz w:val="28"/>
          <w:szCs w:val="28"/>
        </w:rPr>
        <w:t>для</w:t>
      </w:r>
      <w:proofErr w:type="gramEnd"/>
      <w:r w:rsidRPr="00161552">
        <w:rPr>
          <w:rStyle w:val="3"/>
          <w:b w:val="0"/>
          <w:bCs w:val="0"/>
          <w:sz w:val="28"/>
          <w:szCs w:val="28"/>
        </w:rPr>
        <w:t xml:space="preserve"> </w:t>
      </w:r>
      <w:proofErr w:type="gramStart"/>
      <w:r w:rsidRPr="00161552">
        <w:rPr>
          <w:rStyle w:val="3"/>
          <w:b w:val="0"/>
          <w:bCs w:val="0"/>
          <w:sz w:val="28"/>
          <w:szCs w:val="28"/>
        </w:rPr>
        <w:t>само</w:t>
      </w:r>
      <w:proofErr w:type="gramEnd"/>
      <w:r w:rsidRPr="00161552">
        <w:rPr>
          <w:rStyle w:val="3"/>
          <w:b w:val="0"/>
          <w:bCs w:val="0"/>
          <w:sz w:val="28"/>
          <w:szCs w:val="28"/>
        </w:rPr>
        <w:t xml:space="preserve"> </w:t>
      </w:r>
      <w:r w:rsidRPr="00161552">
        <w:rPr>
          <w:rStyle w:val="3"/>
          <w:b w:val="0"/>
          <w:bCs w:val="0"/>
          <w:sz w:val="28"/>
          <w:szCs w:val="28"/>
        </w:rPr>
        <w:lastRenderedPageBreak/>
        <w:t>презентации, а так же возможность для общения со своими кумирами.</w:t>
      </w:r>
    </w:p>
    <w:p w:rsidR="00130D37" w:rsidRPr="00161552" w:rsidRDefault="00130D37" w:rsidP="00130D37">
      <w:pPr>
        <w:spacing w:line="360" w:lineRule="auto"/>
        <w:jc w:val="both"/>
      </w:pPr>
      <w:r>
        <w:rPr>
          <w:color w:val="auto"/>
        </w:rPr>
        <w:t xml:space="preserve">   </w:t>
      </w:r>
      <w:r w:rsidRPr="00161552">
        <w:rPr>
          <w:rStyle w:val="Verdana"/>
          <w:b w:val="0"/>
          <w:bCs w:val="0"/>
        </w:rPr>
        <w:t xml:space="preserve">В 2004 </w:t>
      </w:r>
      <w:r w:rsidRPr="00161552">
        <w:rPr>
          <w:rStyle w:val="3"/>
          <w:b w:val="0"/>
          <w:bCs w:val="0"/>
        </w:rPr>
        <w:t xml:space="preserve">года компанией </w:t>
      </w:r>
      <w:proofErr w:type="spellStart"/>
      <w:r w:rsidRPr="00161552">
        <w:rPr>
          <w:rStyle w:val="3"/>
          <w:b w:val="0"/>
          <w:bCs w:val="0"/>
          <w:lang w:val="en-US" w:eastAsia="en-US"/>
        </w:rPr>
        <w:t>Ludicorp</w:t>
      </w:r>
      <w:proofErr w:type="spellEnd"/>
      <w:r w:rsidRPr="00161552">
        <w:rPr>
          <w:rStyle w:val="3"/>
          <w:b w:val="0"/>
          <w:bCs w:val="0"/>
          <w:lang w:eastAsia="en-US"/>
        </w:rPr>
        <w:t xml:space="preserve"> </w:t>
      </w:r>
      <w:r w:rsidRPr="00161552">
        <w:rPr>
          <w:rStyle w:val="3"/>
          <w:b w:val="0"/>
          <w:bCs w:val="0"/>
        </w:rPr>
        <w:t xml:space="preserve">был запущен проект </w:t>
      </w:r>
      <w:r w:rsidRPr="00161552">
        <w:rPr>
          <w:rStyle w:val="3"/>
          <w:b w:val="0"/>
          <w:bCs w:val="0"/>
          <w:lang w:val="en-US" w:eastAsia="en-US"/>
        </w:rPr>
        <w:t>Flickr</w:t>
      </w:r>
      <w:r w:rsidRPr="00161552">
        <w:rPr>
          <w:rStyle w:val="3"/>
          <w:b w:val="0"/>
          <w:bCs w:val="0"/>
          <w:lang w:eastAsia="en-US"/>
        </w:rPr>
        <w:t xml:space="preserve">. </w:t>
      </w:r>
      <w:r w:rsidRPr="00161552">
        <w:rPr>
          <w:rStyle w:val="3"/>
          <w:b w:val="0"/>
          <w:bCs w:val="0"/>
        </w:rPr>
        <w:t xml:space="preserve">Целью проекта была возможность игрокам </w:t>
      </w:r>
      <w:proofErr w:type="spellStart"/>
      <w:r w:rsidRPr="00161552">
        <w:rPr>
          <w:rStyle w:val="3"/>
          <w:b w:val="0"/>
          <w:bCs w:val="0"/>
          <w:lang w:val="en-US" w:eastAsia="en-US"/>
        </w:rPr>
        <w:t>GameceoH</w:t>
      </w:r>
      <w:proofErr w:type="spellEnd"/>
      <w:r w:rsidRPr="00161552">
        <w:rPr>
          <w:rStyle w:val="3"/>
          <w:b w:val="0"/>
          <w:bCs w:val="0"/>
          <w:lang w:eastAsia="en-US"/>
        </w:rPr>
        <w:t xml:space="preserve"> </w:t>
      </w:r>
      <w:r w:rsidRPr="00161552">
        <w:rPr>
          <w:rStyle w:val="3"/>
          <w:b w:val="0"/>
          <w:bCs w:val="0"/>
        </w:rPr>
        <w:t>изображения, что бы в дальнейшем выкладывать их в интернете.</w:t>
      </w:r>
    </w:p>
    <w:p w:rsidR="00130D37" w:rsidRPr="00130D37" w:rsidRDefault="00130D37" w:rsidP="00130D37">
      <w:pPr>
        <w:spacing w:line="360" w:lineRule="auto"/>
        <w:jc w:val="both"/>
        <w:rPr>
          <w:rStyle w:val="3"/>
          <w:rFonts w:ascii="Courier New" w:hAnsi="Courier New" w:cs="Courier New"/>
          <w:b w:val="0"/>
          <w:bCs w:val="0"/>
          <w:sz w:val="24"/>
          <w:szCs w:val="24"/>
          <w:shd w:val="clear" w:color="auto" w:fill="auto"/>
        </w:rPr>
      </w:pPr>
      <w:r>
        <w:rPr>
          <w:rStyle w:val="3"/>
          <w:b w:val="0"/>
          <w:bCs w:val="0"/>
        </w:rPr>
        <w:t xml:space="preserve">     </w:t>
      </w:r>
      <w:r w:rsidRPr="00161552">
        <w:rPr>
          <w:rStyle w:val="3"/>
          <w:b w:val="0"/>
          <w:bCs w:val="0"/>
        </w:rPr>
        <w:t xml:space="preserve">В 2004 году Марком </w:t>
      </w:r>
      <w:proofErr w:type="spellStart"/>
      <w:r w:rsidRPr="00161552">
        <w:rPr>
          <w:rStyle w:val="3"/>
          <w:b w:val="0"/>
          <w:bCs w:val="0"/>
        </w:rPr>
        <w:t>Цукербергом</w:t>
      </w:r>
      <w:proofErr w:type="spellEnd"/>
      <w:r w:rsidRPr="00161552">
        <w:rPr>
          <w:rStyle w:val="3"/>
          <w:b w:val="0"/>
          <w:bCs w:val="0"/>
        </w:rPr>
        <w:t xml:space="preserve"> была основана социальная сеть </w:t>
      </w:r>
      <w:r w:rsidRPr="00161552">
        <w:rPr>
          <w:rStyle w:val="3"/>
          <w:b w:val="0"/>
          <w:bCs w:val="0"/>
          <w:lang w:val="en-US" w:eastAsia="en-US"/>
        </w:rPr>
        <w:t>Facebook</w:t>
      </w:r>
      <w:r w:rsidRPr="00161552">
        <w:rPr>
          <w:rStyle w:val="3"/>
          <w:b w:val="0"/>
          <w:bCs w:val="0"/>
          <w:lang w:eastAsia="en-US"/>
        </w:rPr>
        <w:t xml:space="preserve">. </w:t>
      </w:r>
      <w:r w:rsidRPr="00161552">
        <w:rPr>
          <w:rStyle w:val="3"/>
          <w:b w:val="0"/>
          <w:bCs w:val="0"/>
        </w:rPr>
        <w:t xml:space="preserve">Изначальная цель социальной сети была предоставить возможность студентам Гарвардского университета общаться между собой, размещать фотографии, видеозаписи, изменять статусы в режиме </w:t>
      </w:r>
      <w:r w:rsidRPr="00161552">
        <w:rPr>
          <w:rStyle w:val="3"/>
          <w:b w:val="0"/>
          <w:bCs w:val="0"/>
          <w:lang w:val="en-US" w:eastAsia="en-US"/>
        </w:rPr>
        <w:t>on</w:t>
      </w:r>
      <w:r w:rsidRPr="00161552">
        <w:rPr>
          <w:rStyle w:val="3"/>
          <w:b w:val="0"/>
          <w:bCs w:val="0"/>
          <w:lang w:eastAsia="en-US"/>
        </w:rPr>
        <w:t xml:space="preserve">- </w:t>
      </w:r>
      <w:r w:rsidRPr="00161552">
        <w:rPr>
          <w:rStyle w:val="3"/>
          <w:b w:val="0"/>
          <w:bCs w:val="0"/>
          <w:lang w:val="en-US" w:eastAsia="en-US"/>
        </w:rPr>
        <w:t>line</w:t>
      </w:r>
      <w:r w:rsidRPr="00161552">
        <w:rPr>
          <w:rStyle w:val="3"/>
          <w:b w:val="0"/>
          <w:bCs w:val="0"/>
          <w:lang w:eastAsia="en-US"/>
        </w:rPr>
        <w:t>.</w:t>
      </w:r>
    </w:p>
    <w:p w:rsidR="00130D37" w:rsidRPr="00161552" w:rsidRDefault="00130D37" w:rsidP="00130D37">
      <w:pPr>
        <w:spacing w:line="360" w:lineRule="auto"/>
        <w:jc w:val="both"/>
      </w:pPr>
      <w:r>
        <w:rPr>
          <w:rStyle w:val="3"/>
          <w:b w:val="0"/>
          <w:bCs w:val="0"/>
        </w:rPr>
        <w:t xml:space="preserve">     </w:t>
      </w:r>
      <w:r w:rsidRPr="00161552">
        <w:rPr>
          <w:rStyle w:val="3"/>
          <w:b w:val="0"/>
          <w:bCs w:val="0"/>
        </w:rPr>
        <w:t xml:space="preserve">В 2008 году социальная сеть </w:t>
      </w:r>
      <w:r w:rsidRPr="00161552">
        <w:rPr>
          <w:rStyle w:val="3"/>
          <w:b w:val="0"/>
          <w:bCs w:val="0"/>
          <w:lang w:val="en-US" w:eastAsia="en-US"/>
        </w:rPr>
        <w:t>Facebook</w:t>
      </w:r>
      <w:r w:rsidRPr="00161552">
        <w:rPr>
          <w:rStyle w:val="3"/>
          <w:b w:val="0"/>
          <w:bCs w:val="0"/>
          <w:lang w:eastAsia="en-US"/>
        </w:rPr>
        <w:t xml:space="preserve"> </w:t>
      </w:r>
      <w:r w:rsidRPr="00161552">
        <w:rPr>
          <w:rStyle w:val="3"/>
          <w:b w:val="0"/>
          <w:bCs w:val="0"/>
        </w:rPr>
        <w:t xml:space="preserve">стала самой популярной социальной сетью во всем мире, и с этого периода свое лидерство не упускала ни разу. На протяжении всего периода существования </w:t>
      </w:r>
      <w:r w:rsidRPr="00161552">
        <w:rPr>
          <w:rStyle w:val="3"/>
          <w:b w:val="0"/>
          <w:bCs w:val="0"/>
          <w:lang w:val="en-US" w:eastAsia="en-US"/>
        </w:rPr>
        <w:t>Facebook</w:t>
      </w:r>
      <w:r w:rsidRPr="00161552">
        <w:rPr>
          <w:rStyle w:val="3"/>
          <w:b w:val="0"/>
          <w:bCs w:val="0"/>
          <w:lang w:eastAsia="en-US"/>
        </w:rPr>
        <w:t xml:space="preserve"> </w:t>
      </w:r>
      <w:r w:rsidRPr="00161552">
        <w:rPr>
          <w:rStyle w:val="3"/>
          <w:b w:val="0"/>
          <w:bCs w:val="0"/>
        </w:rPr>
        <w:t xml:space="preserve">постоянно добавляет новые функции. </w:t>
      </w:r>
      <w:proofErr w:type="gramStart"/>
      <w:r w:rsidRPr="00161552">
        <w:rPr>
          <w:rStyle w:val="3"/>
          <w:b w:val="0"/>
          <w:bCs w:val="0"/>
          <w:lang w:val="en-US" w:eastAsia="en-US"/>
        </w:rPr>
        <w:t>Facebook</w:t>
      </w:r>
      <w:r w:rsidRPr="00161552">
        <w:rPr>
          <w:rStyle w:val="3"/>
          <w:b w:val="0"/>
          <w:bCs w:val="0"/>
          <w:lang w:eastAsia="en-US"/>
        </w:rPr>
        <w:t xml:space="preserve"> </w:t>
      </w:r>
      <w:r w:rsidRPr="00161552">
        <w:rPr>
          <w:rStyle w:val="3"/>
          <w:b w:val="0"/>
          <w:bCs w:val="0"/>
        </w:rPr>
        <w:t>стал крупнейшей в мире соц.</w:t>
      </w:r>
      <w:proofErr w:type="gramEnd"/>
      <w:r w:rsidRPr="00161552">
        <w:rPr>
          <w:rStyle w:val="3"/>
          <w:b w:val="0"/>
          <w:bCs w:val="0"/>
        </w:rPr>
        <w:t xml:space="preserve"> сетью, сервис которой доступен на 40 языках.</w:t>
      </w:r>
      <w:r>
        <w:t xml:space="preserve"> </w:t>
      </w:r>
      <w:r w:rsidRPr="00161552">
        <w:rPr>
          <w:rStyle w:val="3"/>
          <w:b w:val="0"/>
          <w:bCs w:val="0"/>
        </w:rPr>
        <w:t>А его основатель в 2013 году самым молодым миллиардером.</w:t>
      </w:r>
    </w:p>
    <w:p w:rsidR="00130D37" w:rsidRDefault="00130D37" w:rsidP="00130D37">
      <w:pPr>
        <w:spacing w:line="360" w:lineRule="auto"/>
        <w:jc w:val="both"/>
        <w:rPr>
          <w:rStyle w:val="3"/>
          <w:b w:val="0"/>
          <w:bCs w:val="0"/>
        </w:rPr>
      </w:pPr>
      <w:r>
        <w:rPr>
          <w:rStyle w:val="3"/>
          <w:b w:val="0"/>
          <w:bCs w:val="0"/>
        </w:rPr>
        <w:t xml:space="preserve">     </w:t>
      </w:r>
      <w:r w:rsidRPr="00161552">
        <w:rPr>
          <w:rStyle w:val="3"/>
          <w:b w:val="0"/>
          <w:bCs w:val="0"/>
        </w:rPr>
        <w:t xml:space="preserve">В 2006 году Джек </w:t>
      </w:r>
      <w:proofErr w:type="spellStart"/>
      <w:r w:rsidRPr="00161552">
        <w:rPr>
          <w:rStyle w:val="3"/>
          <w:b w:val="0"/>
          <w:bCs w:val="0"/>
        </w:rPr>
        <w:t>Дорси</w:t>
      </w:r>
      <w:proofErr w:type="spellEnd"/>
      <w:r w:rsidRPr="00161552">
        <w:rPr>
          <w:rStyle w:val="3"/>
          <w:b w:val="0"/>
          <w:bCs w:val="0"/>
        </w:rPr>
        <w:t xml:space="preserve"> запустил проект </w:t>
      </w:r>
      <w:r w:rsidRPr="00161552">
        <w:rPr>
          <w:rStyle w:val="3"/>
          <w:b w:val="0"/>
          <w:bCs w:val="0"/>
          <w:lang w:val="en-US" w:eastAsia="en-US"/>
        </w:rPr>
        <w:t>Twitter</w:t>
      </w:r>
      <w:r w:rsidRPr="00161552">
        <w:rPr>
          <w:rStyle w:val="3"/>
          <w:b w:val="0"/>
          <w:bCs w:val="0"/>
          <w:lang w:eastAsia="en-US"/>
        </w:rPr>
        <w:t xml:space="preserve"> </w:t>
      </w:r>
      <w:r w:rsidRPr="00161552">
        <w:rPr>
          <w:rStyle w:val="3"/>
          <w:b w:val="0"/>
          <w:bCs w:val="0"/>
        </w:rPr>
        <w:t xml:space="preserve">и сразу стал быстро растущим новым социально-сетевым проектом. Уникальность </w:t>
      </w:r>
      <w:r w:rsidRPr="00161552">
        <w:rPr>
          <w:rStyle w:val="3"/>
          <w:b w:val="0"/>
          <w:bCs w:val="0"/>
          <w:lang w:val="en-US" w:eastAsia="en-US"/>
        </w:rPr>
        <w:t>Twitter</w:t>
      </w:r>
      <w:r w:rsidRPr="00161552">
        <w:rPr>
          <w:rStyle w:val="3"/>
          <w:b w:val="0"/>
          <w:bCs w:val="0"/>
          <w:lang w:eastAsia="en-US"/>
        </w:rPr>
        <w:t xml:space="preserve"> </w:t>
      </w:r>
      <w:r w:rsidRPr="00161552">
        <w:rPr>
          <w:rStyle w:val="3"/>
          <w:b w:val="0"/>
          <w:bCs w:val="0"/>
        </w:rPr>
        <w:t xml:space="preserve">состоит в возможности пользователей отправлять короткие текстовые сообщения. Ответ при этом был доступен сразу всем людям, которые подписаны на данного пользователя. Так с 2010 года на сайте можно смотреть фото, видео. На данный момент </w:t>
      </w:r>
      <w:r w:rsidRPr="00161552">
        <w:rPr>
          <w:rStyle w:val="3"/>
          <w:b w:val="0"/>
          <w:bCs w:val="0"/>
          <w:lang w:val="en-US" w:eastAsia="en-US"/>
        </w:rPr>
        <w:t>Twitter</w:t>
      </w:r>
      <w:r w:rsidRPr="00161552">
        <w:rPr>
          <w:rStyle w:val="3"/>
          <w:b w:val="0"/>
          <w:bCs w:val="0"/>
          <w:lang w:eastAsia="en-US"/>
        </w:rPr>
        <w:t xml:space="preserve"> </w:t>
      </w:r>
      <w:r w:rsidRPr="00161552">
        <w:rPr>
          <w:rStyle w:val="3"/>
          <w:b w:val="0"/>
          <w:bCs w:val="0"/>
        </w:rPr>
        <w:t>входит в10-ку самых посещаемых сайтов мира.</w:t>
      </w:r>
    </w:p>
    <w:p w:rsidR="00130D37" w:rsidRPr="00B87224" w:rsidRDefault="00130D37" w:rsidP="00130D37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3"/>
          <w:b w:val="0"/>
          <w:bCs w:val="0"/>
        </w:rPr>
        <w:t xml:space="preserve">     </w:t>
      </w:r>
      <w:r>
        <w:rPr>
          <w:rStyle w:val="64"/>
          <w:i w:val="0"/>
          <w:sz w:val="28"/>
          <w:szCs w:val="28"/>
        </w:rPr>
        <w:t>3</w:t>
      </w:r>
      <w:r w:rsidRPr="00B87224">
        <w:rPr>
          <w:rStyle w:val="64"/>
          <w:i w:val="0"/>
          <w:sz w:val="28"/>
          <w:szCs w:val="28"/>
        </w:rPr>
        <w:t>.Российские аналоги соц</w:t>
      </w:r>
      <w:r>
        <w:rPr>
          <w:rStyle w:val="64"/>
          <w:i w:val="0"/>
          <w:sz w:val="28"/>
          <w:szCs w:val="28"/>
        </w:rPr>
        <w:t>иальных</w:t>
      </w:r>
      <w:proofErr w:type="gramStart"/>
      <w:r w:rsidRPr="00B87224">
        <w:rPr>
          <w:rStyle w:val="64"/>
          <w:i w:val="0"/>
          <w:sz w:val="28"/>
          <w:szCs w:val="28"/>
        </w:rPr>
        <w:t>.</w:t>
      </w:r>
      <w:proofErr w:type="gramEnd"/>
      <w:r w:rsidRPr="00B87224">
        <w:rPr>
          <w:rStyle w:val="64"/>
          <w:i w:val="0"/>
          <w:sz w:val="28"/>
          <w:szCs w:val="28"/>
        </w:rPr>
        <w:t xml:space="preserve"> </w:t>
      </w:r>
      <w:proofErr w:type="gramStart"/>
      <w:r w:rsidRPr="00B87224">
        <w:rPr>
          <w:rStyle w:val="64"/>
          <w:i w:val="0"/>
          <w:sz w:val="28"/>
          <w:szCs w:val="28"/>
        </w:rPr>
        <w:t>с</w:t>
      </w:r>
      <w:proofErr w:type="gramEnd"/>
      <w:r w:rsidRPr="00B87224">
        <w:rPr>
          <w:rStyle w:val="64"/>
          <w:i w:val="0"/>
          <w:sz w:val="28"/>
          <w:szCs w:val="28"/>
        </w:rPr>
        <w:t>етей.</w:t>
      </w:r>
    </w:p>
    <w:p w:rsidR="00130D37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  <w:r>
        <w:rPr>
          <w:rStyle w:val="3"/>
          <w:b w:val="0"/>
          <w:sz w:val="28"/>
          <w:szCs w:val="28"/>
        </w:rPr>
        <w:t xml:space="preserve">     </w:t>
      </w:r>
      <w:r w:rsidRPr="00B87224">
        <w:rPr>
          <w:rStyle w:val="3"/>
          <w:b w:val="0"/>
          <w:sz w:val="28"/>
          <w:szCs w:val="28"/>
        </w:rPr>
        <w:t>Проект</w:t>
      </w:r>
      <w:r w:rsidRPr="00B87224">
        <w:rPr>
          <w:rStyle w:val="3"/>
          <w:b w:val="0"/>
          <w:bCs w:val="0"/>
          <w:sz w:val="28"/>
          <w:szCs w:val="28"/>
        </w:rPr>
        <w:t xml:space="preserve"> </w:t>
      </w:r>
      <w:r w:rsidRPr="00B87224">
        <w:rPr>
          <w:rStyle w:val="3"/>
          <w:b w:val="0"/>
          <w:sz w:val="28"/>
          <w:szCs w:val="28"/>
        </w:rPr>
        <w:t xml:space="preserve">«В контакте» основал в 2006 году петербургский программист Павел Дуров. Во многом сайт копирует популярный </w:t>
      </w:r>
      <w:r w:rsidRPr="00B87224">
        <w:rPr>
          <w:rStyle w:val="3"/>
          <w:b w:val="0"/>
          <w:sz w:val="28"/>
          <w:szCs w:val="28"/>
          <w:lang w:val="en-US" w:eastAsia="en-US"/>
        </w:rPr>
        <w:t>Facebook</w:t>
      </w:r>
      <w:r w:rsidRPr="00B87224">
        <w:rPr>
          <w:rStyle w:val="3"/>
          <w:b w:val="0"/>
          <w:sz w:val="28"/>
          <w:szCs w:val="28"/>
          <w:lang w:eastAsia="en-US"/>
        </w:rPr>
        <w:t xml:space="preserve">. </w:t>
      </w:r>
      <w:r w:rsidRPr="00B87224">
        <w:rPr>
          <w:rStyle w:val="3"/>
          <w:b w:val="0"/>
          <w:bCs w:val="0"/>
          <w:sz w:val="28"/>
          <w:szCs w:val="28"/>
        </w:rPr>
        <w:t xml:space="preserve">Он входит в 30-ку самых посещаемых порталов </w:t>
      </w:r>
      <w:r w:rsidRPr="00B87224">
        <w:rPr>
          <w:rStyle w:val="3"/>
          <w:b w:val="0"/>
          <w:sz w:val="28"/>
          <w:szCs w:val="28"/>
        </w:rPr>
        <w:t>мира.</w:t>
      </w:r>
    </w:p>
    <w:p w:rsidR="00130D37" w:rsidRPr="00B87224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  <w:r>
        <w:rPr>
          <w:rStyle w:val="3"/>
          <w:b w:val="0"/>
          <w:bCs w:val="0"/>
          <w:sz w:val="28"/>
          <w:szCs w:val="28"/>
        </w:rPr>
        <w:t xml:space="preserve">     </w:t>
      </w:r>
      <w:r>
        <w:rPr>
          <w:rStyle w:val="Exact"/>
          <w:b w:val="0"/>
          <w:sz w:val="28"/>
          <w:szCs w:val="28"/>
        </w:rPr>
        <w:t xml:space="preserve">В </w:t>
      </w:r>
      <w:r w:rsidRPr="00B87224">
        <w:rPr>
          <w:rStyle w:val="3"/>
          <w:b w:val="0"/>
          <w:sz w:val="28"/>
          <w:szCs w:val="28"/>
        </w:rPr>
        <w:t xml:space="preserve">2006 г. появился на свет российский аналог сети </w:t>
      </w:r>
      <w:r w:rsidRPr="00B87224">
        <w:rPr>
          <w:rStyle w:val="3"/>
          <w:b w:val="0"/>
          <w:sz w:val="28"/>
          <w:szCs w:val="28"/>
          <w:lang w:val="en-US" w:eastAsia="en-US"/>
        </w:rPr>
        <w:t>Classmates</w:t>
      </w:r>
      <w:r w:rsidRPr="00B87224">
        <w:rPr>
          <w:rStyle w:val="3"/>
          <w:b w:val="0"/>
          <w:sz w:val="28"/>
          <w:szCs w:val="28"/>
          <w:lang w:eastAsia="en-US"/>
        </w:rPr>
        <w:t>.</w:t>
      </w:r>
      <w:r w:rsidRPr="00B87224">
        <w:rPr>
          <w:rStyle w:val="3"/>
          <w:b w:val="0"/>
          <w:sz w:val="28"/>
          <w:szCs w:val="28"/>
          <w:lang w:val="en-US" w:eastAsia="en-US"/>
        </w:rPr>
        <w:t>com</w:t>
      </w:r>
      <w:r w:rsidRPr="00B87224">
        <w:rPr>
          <w:rStyle w:val="3"/>
          <w:b w:val="0"/>
          <w:sz w:val="28"/>
          <w:szCs w:val="28"/>
          <w:lang w:eastAsia="en-US"/>
        </w:rPr>
        <w:t xml:space="preserve"> </w:t>
      </w:r>
      <w:r w:rsidRPr="00B87224">
        <w:rPr>
          <w:rStyle w:val="3"/>
          <w:b w:val="0"/>
          <w:sz w:val="28"/>
          <w:szCs w:val="28"/>
        </w:rPr>
        <w:t>- «Одноклассники», автором которого является Альберт Попков</w:t>
      </w:r>
    </w:p>
    <w:p w:rsidR="00130D37" w:rsidRPr="00B87224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  <w:shd w:val="clear" w:color="auto" w:fill="auto"/>
        </w:rPr>
      </w:pPr>
      <w:r>
        <w:rPr>
          <w:rStyle w:val="3"/>
          <w:b w:val="0"/>
          <w:sz w:val="28"/>
          <w:szCs w:val="28"/>
        </w:rPr>
        <w:t xml:space="preserve">     </w:t>
      </w:r>
      <w:r w:rsidRPr="00B87224">
        <w:rPr>
          <w:rStyle w:val="3"/>
          <w:b w:val="0"/>
          <w:sz w:val="28"/>
          <w:szCs w:val="28"/>
        </w:rPr>
        <w:t>Социальная сеть используется для общения с бывшими и настоящими одноклассниками, однокурсниками и просто друз</w:t>
      </w:r>
      <w:r w:rsidRPr="00B87224">
        <w:rPr>
          <w:rStyle w:val="3"/>
          <w:b w:val="0"/>
          <w:bCs w:val="0"/>
          <w:sz w:val="28"/>
          <w:szCs w:val="28"/>
        </w:rPr>
        <w:t>ьями. По последним данным в социальной</w:t>
      </w:r>
      <w:r w:rsidRPr="00B87224">
        <w:rPr>
          <w:rStyle w:val="3"/>
          <w:b w:val="0"/>
          <w:sz w:val="28"/>
          <w:szCs w:val="28"/>
        </w:rPr>
        <w:t xml:space="preserve"> сети насчитывается больше 67 млн. зарегистрированных пользователей.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D37" w:rsidRPr="00B87224" w:rsidRDefault="00130D37" w:rsidP="00925CFD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43627">
        <w:rPr>
          <w:rStyle w:val="516"/>
          <w:b/>
          <w:bCs/>
          <w:iCs/>
          <w:sz w:val="28"/>
          <w:szCs w:val="28"/>
        </w:rPr>
        <w:t>4.</w:t>
      </w:r>
      <w:r w:rsidRPr="00B87224">
        <w:rPr>
          <w:rStyle w:val="52"/>
          <w:i w:val="0"/>
          <w:sz w:val="28"/>
          <w:szCs w:val="28"/>
        </w:rPr>
        <w:t>Плюсы и минусы социальных сетей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3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B87224">
        <w:rPr>
          <w:rFonts w:ascii="Times New Roman" w:hAnsi="Times New Roman" w:cs="Times New Roman"/>
          <w:color w:val="auto"/>
          <w:sz w:val="28"/>
          <w:szCs w:val="28"/>
        </w:rPr>
        <w:t xml:space="preserve">Собирая информацию о социальных </w:t>
      </w:r>
      <w:proofErr w:type="gramStart"/>
      <w:r w:rsidRPr="00B87224">
        <w:rPr>
          <w:rFonts w:ascii="Times New Roman" w:hAnsi="Times New Roman" w:cs="Times New Roman"/>
          <w:color w:val="auto"/>
          <w:sz w:val="28"/>
          <w:szCs w:val="28"/>
        </w:rPr>
        <w:t>сетях</w:t>
      </w:r>
      <w:proofErr w:type="gramEnd"/>
      <w:r w:rsidRPr="00B87224">
        <w:rPr>
          <w:rFonts w:ascii="Times New Roman" w:hAnsi="Times New Roman" w:cs="Times New Roman"/>
          <w:color w:val="auto"/>
          <w:sz w:val="28"/>
          <w:szCs w:val="28"/>
        </w:rPr>
        <w:t xml:space="preserve"> я не переставал задавать себе вопросы.  Почему каждый день миллионы людей, в любое время дня и ночи сидят в интернете? Какие цели они преследуют,  проводя достаточно много времени в социальных сетях? 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87224">
        <w:rPr>
          <w:rFonts w:ascii="Times New Roman" w:hAnsi="Times New Roman" w:cs="Times New Roman"/>
          <w:color w:val="auto"/>
          <w:sz w:val="28"/>
          <w:szCs w:val="28"/>
        </w:rPr>
        <w:t xml:space="preserve">Для поиска ответов на эти и другие вопросы мною было принято решение о проведении социологического опроса на тему: «Мое отношение к социальным сетям»  </w:t>
      </w:r>
      <w:r w:rsidRPr="00B8722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среди учащихся 4 и 5  классов МОАУ «СОШ №10». В данном опросе приняло всего 98 учащихся. </w:t>
      </w:r>
      <w:r w:rsidRPr="00B87224">
        <w:rPr>
          <w:rFonts w:ascii="Times New Roman" w:hAnsi="Times New Roman" w:cs="Times New Roman"/>
          <w:sz w:val="28"/>
          <w:szCs w:val="28"/>
        </w:rPr>
        <w:t>Проанализировав результаты ответов на первый вопрос «Социальные сети приносят больше вреда или пользы?», я пришёл к такому выводу, что социальные сети приносят больше пользы.</w:t>
      </w:r>
    </w:p>
    <w:p w:rsidR="00130D37" w:rsidRPr="00B87224" w:rsidRDefault="00925CFD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8722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4ED3B999" wp14:editId="2B840A36">
            <wp:simplePos x="0" y="0"/>
            <wp:positionH relativeFrom="column">
              <wp:posOffset>1781175</wp:posOffset>
            </wp:positionH>
            <wp:positionV relativeFrom="paragraph">
              <wp:posOffset>204470</wp:posOffset>
            </wp:positionV>
            <wp:extent cx="3147060" cy="1812925"/>
            <wp:effectExtent l="0" t="19050" r="15240" b="15875"/>
            <wp:wrapSquare wrapText="bothSides"/>
            <wp:docPr id="15" name="Диаграмма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0D37" w:rsidRPr="00B87224" w:rsidRDefault="00130D37" w:rsidP="00130D37">
      <w:pPr>
        <w:spacing w:line="360" w:lineRule="auto"/>
        <w:jc w:val="both"/>
        <w:rPr>
          <w:rStyle w:val="3"/>
          <w:bCs w:val="0"/>
          <w:sz w:val="28"/>
          <w:szCs w:val="28"/>
        </w:rPr>
      </w:pPr>
    </w:p>
    <w:p w:rsidR="00130D37" w:rsidRPr="00B87224" w:rsidRDefault="00130D37" w:rsidP="00130D37">
      <w:pPr>
        <w:spacing w:line="360" w:lineRule="auto"/>
        <w:jc w:val="both"/>
        <w:rPr>
          <w:rStyle w:val="3"/>
          <w:bCs w:val="0"/>
          <w:sz w:val="28"/>
          <w:szCs w:val="28"/>
        </w:rPr>
      </w:pPr>
    </w:p>
    <w:p w:rsidR="00130D37" w:rsidRPr="00B87224" w:rsidRDefault="00130D37" w:rsidP="00130D37">
      <w:pPr>
        <w:spacing w:line="360" w:lineRule="auto"/>
        <w:jc w:val="both"/>
        <w:rPr>
          <w:rStyle w:val="3"/>
          <w:bCs w:val="0"/>
          <w:sz w:val="28"/>
          <w:szCs w:val="28"/>
        </w:rPr>
      </w:pPr>
    </w:p>
    <w:p w:rsidR="00130D37" w:rsidRPr="00B87224" w:rsidRDefault="00130D37" w:rsidP="00130D37">
      <w:pPr>
        <w:spacing w:line="360" w:lineRule="auto"/>
        <w:jc w:val="both"/>
        <w:rPr>
          <w:rStyle w:val="3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87224">
        <w:rPr>
          <w:rStyle w:val="3"/>
          <w:b w:val="0"/>
          <w:sz w:val="28"/>
          <w:szCs w:val="28"/>
        </w:rPr>
        <w:t xml:space="preserve">Конечно </w:t>
      </w:r>
      <w:proofErr w:type="gramStart"/>
      <w:r w:rsidRPr="00B87224">
        <w:rPr>
          <w:rStyle w:val="3"/>
          <w:b w:val="0"/>
          <w:sz w:val="28"/>
          <w:szCs w:val="28"/>
        </w:rPr>
        <w:t>же</w:t>
      </w:r>
      <w:proofErr w:type="gramEnd"/>
      <w:r w:rsidRPr="00B87224">
        <w:rPr>
          <w:rStyle w:val="3"/>
          <w:b w:val="0"/>
          <w:sz w:val="28"/>
          <w:szCs w:val="28"/>
        </w:rPr>
        <w:t xml:space="preserve"> нельзя однозначно сказать, чего от социальных сетей больше: пользы или вреда.</w:t>
      </w:r>
    </w:p>
    <w:p w:rsidR="00130D37" w:rsidRPr="00E2595E" w:rsidRDefault="00130D37" w:rsidP="00130D3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4" w:name="bookmark8"/>
      <w:r w:rsidRPr="00FE0C05">
        <w:rPr>
          <w:rStyle w:val="63"/>
          <w:b w:val="0"/>
          <w:i w:val="0"/>
          <w:sz w:val="28"/>
          <w:szCs w:val="28"/>
          <w:u w:val="single"/>
        </w:rPr>
        <w:t>Плюсы социальных сетей:</w:t>
      </w:r>
      <w:bookmarkEnd w:id="4"/>
    </w:p>
    <w:p w:rsidR="00130D37" w:rsidRPr="00B87224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  <w:r w:rsidRPr="00B87224">
        <w:rPr>
          <w:rStyle w:val="3"/>
          <w:b w:val="0"/>
          <w:sz w:val="28"/>
          <w:szCs w:val="28"/>
        </w:rPr>
        <w:t>-</w:t>
      </w:r>
      <w:r w:rsidRPr="00B87224">
        <w:rPr>
          <w:rStyle w:val="3"/>
          <w:b w:val="0"/>
          <w:bCs w:val="0"/>
          <w:sz w:val="28"/>
          <w:szCs w:val="28"/>
        </w:rPr>
        <w:t xml:space="preserve"> </w:t>
      </w:r>
      <w:r w:rsidRPr="00B87224">
        <w:rPr>
          <w:rStyle w:val="3"/>
          <w:b w:val="0"/>
          <w:sz w:val="28"/>
          <w:szCs w:val="28"/>
        </w:rPr>
        <w:t>социальные сети в интернете - это, как и реальный мир, в котором люди объединяются по возрасту, интересам либо по каким-то другим признакам;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7224">
        <w:rPr>
          <w:rStyle w:val="3"/>
          <w:b w:val="0"/>
          <w:sz w:val="28"/>
          <w:szCs w:val="28"/>
        </w:rPr>
        <w:t>- социальные сети предоставляют нам возможность поддерживать связь с близкими и дорогими нам людьми;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224">
        <w:rPr>
          <w:rStyle w:val="3"/>
          <w:b w:val="0"/>
          <w:bCs w:val="0"/>
          <w:sz w:val="28"/>
          <w:szCs w:val="28"/>
        </w:rPr>
        <w:t>-</w:t>
      </w:r>
      <w:r w:rsidRPr="00B87224">
        <w:rPr>
          <w:rStyle w:val="3"/>
          <w:b w:val="0"/>
          <w:sz w:val="28"/>
          <w:szCs w:val="28"/>
        </w:rPr>
        <w:t xml:space="preserve"> возможность быстрого поиска и передачи информации. Здесь мы можем посмотреть любой фильм, послушать музыку, почитать к</w:t>
      </w:r>
      <w:r>
        <w:rPr>
          <w:rStyle w:val="3"/>
          <w:b w:val="0"/>
          <w:sz w:val="28"/>
          <w:szCs w:val="28"/>
        </w:rPr>
        <w:t xml:space="preserve">ниги, выучить иностранные языки. </w:t>
      </w:r>
      <w:r w:rsidRPr="00B87224">
        <w:rPr>
          <w:rStyle w:val="3"/>
          <w:b w:val="0"/>
          <w:sz w:val="28"/>
          <w:szCs w:val="28"/>
        </w:rPr>
        <w:t xml:space="preserve"> Кроме того, социальные сети оказывают нам незаменимую помощь в учебе;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b w:val="0"/>
          <w:sz w:val="28"/>
          <w:szCs w:val="28"/>
        </w:rPr>
        <w:t xml:space="preserve">- </w:t>
      </w:r>
      <w:r w:rsidRPr="00B87224">
        <w:rPr>
          <w:rStyle w:val="3"/>
          <w:b w:val="0"/>
          <w:sz w:val="28"/>
          <w:szCs w:val="28"/>
        </w:rPr>
        <w:t>в социальных сетях вы можете вести свой блог;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b w:val="0"/>
          <w:sz w:val="28"/>
          <w:szCs w:val="28"/>
        </w:rPr>
        <w:t xml:space="preserve">- </w:t>
      </w:r>
      <w:r w:rsidRPr="00B87224">
        <w:rPr>
          <w:rStyle w:val="3"/>
          <w:b w:val="0"/>
          <w:sz w:val="28"/>
          <w:szCs w:val="28"/>
        </w:rPr>
        <w:t>обмениваться фотографиями и другими файлами;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b w:val="0"/>
          <w:sz w:val="28"/>
          <w:szCs w:val="28"/>
        </w:rPr>
        <w:t xml:space="preserve">- </w:t>
      </w:r>
      <w:r w:rsidRPr="00B87224">
        <w:rPr>
          <w:rStyle w:val="3"/>
          <w:b w:val="0"/>
          <w:sz w:val="28"/>
          <w:szCs w:val="28"/>
        </w:rPr>
        <w:t>играть в онлайн игры;</w:t>
      </w:r>
    </w:p>
    <w:p w:rsidR="00130D37" w:rsidRPr="00B87224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  <w:shd w:val="clear" w:color="auto" w:fill="auto"/>
        </w:rPr>
      </w:pPr>
      <w:r>
        <w:rPr>
          <w:rStyle w:val="3"/>
          <w:b w:val="0"/>
          <w:sz w:val="28"/>
          <w:szCs w:val="28"/>
        </w:rPr>
        <w:t xml:space="preserve">- </w:t>
      </w:r>
      <w:r w:rsidRPr="00B87224">
        <w:rPr>
          <w:rStyle w:val="3"/>
          <w:b w:val="0"/>
          <w:sz w:val="28"/>
          <w:szCs w:val="28"/>
        </w:rPr>
        <w:t>общаться в чате.</w:t>
      </w:r>
    </w:p>
    <w:p w:rsidR="00130D37" w:rsidRDefault="00130D37" w:rsidP="00130D3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Style w:val="a8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378">
        <w:rPr>
          <w:rFonts w:ascii="Times New Roman" w:hAnsi="Times New Roman" w:cs="Times New Roman"/>
          <w:sz w:val="28"/>
          <w:szCs w:val="28"/>
        </w:rPr>
        <w:t xml:space="preserve">По результатам ответов на следующий вопрос, можно выделить основные плюсы и минусы социальных сетей. </w:t>
      </w:r>
    </w:p>
    <w:p w:rsidR="00130D37" w:rsidRPr="00E2595E" w:rsidRDefault="00130D37" w:rsidP="00130D37">
      <w:pPr>
        <w:rPr>
          <w:rFonts w:ascii="Times New Roman" w:hAnsi="Times New Roman" w:cs="Times New Roman"/>
          <w:sz w:val="28"/>
          <w:szCs w:val="28"/>
        </w:rPr>
      </w:pPr>
    </w:p>
    <w:p w:rsidR="00130D37" w:rsidRPr="00E2595E" w:rsidRDefault="00130D37" w:rsidP="00130D37">
      <w:pPr>
        <w:rPr>
          <w:rFonts w:ascii="Times New Roman" w:hAnsi="Times New Roman" w:cs="Times New Roman"/>
          <w:sz w:val="28"/>
          <w:szCs w:val="28"/>
        </w:rPr>
      </w:pPr>
    </w:p>
    <w:p w:rsidR="00130D37" w:rsidRPr="00E2595E" w:rsidRDefault="00130D37" w:rsidP="00130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</w:rPr>
        <w:lastRenderedPageBreak/>
        <w:drawing>
          <wp:inline distT="0" distB="0" distL="0" distR="0" wp14:anchorId="0F38C478" wp14:editId="0FD5F881">
            <wp:extent cx="6637283" cy="2995448"/>
            <wp:effectExtent l="0" t="0" r="11430" b="14605"/>
            <wp:docPr id="16" name="Диаграмма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30D37" w:rsidRPr="00E2595E" w:rsidRDefault="00130D37" w:rsidP="00130D37">
      <w:pPr>
        <w:rPr>
          <w:rFonts w:ascii="Times New Roman" w:hAnsi="Times New Roman" w:cs="Times New Roman"/>
          <w:sz w:val="28"/>
          <w:szCs w:val="28"/>
        </w:rPr>
      </w:pPr>
    </w:p>
    <w:p w:rsidR="00130D37" w:rsidRPr="00E2595E" w:rsidRDefault="00130D37" w:rsidP="00130D37">
      <w:pPr>
        <w:tabs>
          <w:tab w:val="left" w:pos="6157"/>
        </w:tabs>
        <w:rPr>
          <w:rFonts w:ascii="Times New Roman" w:hAnsi="Times New Roman" w:cs="Times New Roman"/>
          <w:sz w:val="28"/>
          <w:szCs w:val="28"/>
        </w:rPr>
      </w:pPr>
    </w:p>
    <w:p w:rsidR="00130D37" w:rsidRPr="00E2595E" w:rsidRDefault="00130D37" w:rsidP="00130D3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bookmark9"/>
      <w:r w:rsidRPr="00FE0C05">
        <w:rPr>
          <w:rStyle w:val="63"/>
          <w:b w:val="0"/>
          <w:i w:val="0"/>
          <w:sz w:val="28"/>
          <w:szCs w:val="28"/>
          <w:u w:val="single"/>
        </w:rPr>
        <w:t>Минусы социальных сетей:</w:t>
      </w:r>
      <w:bookmarkEnd w:id="5"/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b w:val="0"/>
          <w:sz w:val="28"/>
          <w:szCs w:val="28"/>
        </w:rPr>
        <w:t xml:space="preserve">- </w:t>
      </w:r>
      <w:r w:rsidRPr="00B87224">
        <w:rPr>
          <w:rStyle w:val="3"/>
          <w:b w:val="0"/>
          <w:sz w:val="28"/>
          <w:szCs w:val="28"/>
        </w:rPr>
        <w:t>время, затрачиваемое нами на социальные сети. По данным исследователей, в социальных сетях современный человек проводит не много, не мало - а 10 месяцев своей жизни. Если понаблюдать за собой, то можно будет сделать вывод о том, что мы нередко засиживаемся допоздна перед компьютером, просматривая и комментируя.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224">
        <w:rPr>
          <w:rStyle w:val="3"/>
          <w:b w:val="0"/>
          <w:bCs w:val="0"/>
          <w:sz w:val="28"/>
          <w:szCs w:val="28"/>
        </w:rPr>
        <w:t xml:space="preserve">- </w:t>
      </w:r>
      <w:proofErr w:type="gramStart"/>
      <w:r w:rsidRPr="00B87224">
        <w:rPr>
          <w:rStyle w:val="3"/>
          <w:b w:val="0"/>
          <w:sz w:val="28"/>
          <w:szCs w:val="28"/>
        </w:rPr>
        <w:t>в</w:t>
      </w:r>
      <w:proofErr w:type="gramEnd"/>
      <w:r w:rsidRPr="00B87224">
        <w:rPr>
          <w:rStyle w:val="3"/>
          <w:b w:val="0"/>
          <w:sz w:val="28"/>
          <w:szCs w:val="28"/>
        </w:rPr>
        <w:t xml:space="preserve"> социальные сети попадает невероятное количество информации, которая может нанести непоправимый вред психике не только детей и подростков, но и взрослых;</w:t>
      </w:r>
    </w:p>
    <w:p w:rsidR="00130D37" w:rsidRPr="00B87224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  <w:r w:rsidRPr="00B87224">
        <w:rPr>
          <w:rStyle w:val="3"/>
          <w:b w:val="0"/>
          <w:sz w:val="28"/>
          <w:szCs w:val="28"/>
        </w:rPr>
        <w:t>-</w:t>
      </w:r>
      <w:r w:rsidRPr="00B87224">
        <w:rPr>
          <w:rStyle w:val="3"/>
          <w:b w:val="0"/>
          <w:bCs w:val="0"/>
          <w:sz w:val="28"/>
          <w:szCs w:val="28"/>
        </w:rPr>
        <w:t xml:space="preserve"> </w:t>
      </w:r>
      <w:r w:rsidRPr="00B87224">
        <w:rPr>
          <w:rStyle w:val="3"/>
          <w:b w:val="0"/>
          <w:sz w:val="28"/>
          <w:szCs w:val="28"/>
        </w:rPr>
        <w:t>многочасовое сидение за компьютером может привести к ухудшению зрения, проблемам с сердцем, развитию сколиоза;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7224">
        <w:rPr>
          <w:rStyle w:val="3"/>
          <w:b w:val="0"/>
          <w:bCs w:val="0"/>
          <w:sz w:val="28"/>
          <w:szCs w:val="28"/>
        </w:rPr>
        <w:t xml:space="preserve">- </w:t>
      </w:r>
      <w:r w:rsidRPr="00B87224">
        <w:rPr>
          <w:rStyle w:val="3"/>
          <w:b w:val="0"/>
          <w:sz w:val="28"/>
          <w:szCs w:val="28"/>
        </w:rPr>
        <w:t>формирование интернет</w:t>
      </w:r>
      <w:r>
        <w:rPr>
          <w:rStyle w:val="3"/>
          <w:b w:val="0"/>
          <w:sz w:val="28"/>
          <w:szCs w:val="28"/>
        </w:rPr>
        <w:t xml:space="preserve"> </w:t>
      </w:r>
      <w:r w:rsidRPr="00B87224">
        <w:rPr>
          <w:rStyle w:val="3"/>
          <w:b w:val="0"/>
          <w:sz w:val="28"/>
          <w:szCs w:val="28"/>
        </w:rPr>
        <w:t>- зависимости. Сегодня зависимость от социальных сетей стала реально глобальной проблемой.</w:t>
      </w:r>
    </w:p>
    <w:p w:rsidR="00130D37" w:rsidRPr="00B87224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b w:val="0"/>
          <w:sz w:val="28"/>
          <w:szCs w:val="28"/>
        </w:rPr>
        <w:t xml:space="preserve">     </w:t>
      </w:r>
      <w:r w:rsidRPr="00B87224">
        <w:rPr>
          <w:rStyle w:val="3"/>
          <w:b w:val="0"/>
          <w:sz w:val="28"/>
          <w:szCs w:val="28"/>
        </w:rPr>
        <w:t xml:space="preserve">Всё больше людей "уходят" в виртуальное общение, </w:t>
      </w:r>
      <w:r>
        <w:rPr>
          <w:rStyle w:val="3"/>
          <w:b w:val="0"/>
          <w:sz w:val="28"/>
          <w:szCs w:val="28"/>
        </w:rPr>
        <w:t xml:space="preserve">теряя многие социальные навыки. </w:t>
      </w:r>
      <w:r w:rsidRPr="00B87224">
        <w:rPr>
          <w:rStyle w:val="3"/>
          <w:b w:val="0"/>
          <w:sz w:val="28"/>
          <w:szCs w:val="28"/>
        </w:rPr>
        <w:t>Сегодня интернет-зависимость</w:t>
      </w:r>
      <w:r w:rsidRPr="00B87224">
        <w:rPr>
          <w:rFonts w:ascii="Times New Roman" w:hAnsi="Times New Roman" w:cs="Times New Roman"/>
          <w:sz w:val="28"/>
          <w:szCs w:val="28"/>
        </w:rPr>
        <w:t xml:space="preserve"> - </w:t>
      </w:r>
      <w:r w:rsidRPr="00B87224">
        <w:rPr>
          <w:rStyle w:val="3"/>
          <w:b w:val="0"/>
          <w:sz w:val="28"/>
          <w:szCs w:val="28"/>
        </w:rPr>
        <w:t>это новая форма психологического заболевания.</w:t>
      </w:r>
    </w:p>
    <w:p w:rsidR="00130D37" w:rsidRPr="00B233E3" w:rsidRDefault="00130D37" w:rsidP="00B233E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Style w:val="3"/>
          <w:b w:val="0"/>
          <w:sz w:val="28"/>
          <w:szCs w:val="28"/>
        </w:rPr>
        <w:t xml:space="preserve">     </w:t>
      </w:r>
      <w:r w:rsidRPr="00B87224">
        <w:rPr>
          <w:rStyle w:val="3"/>
          <w:b w:val="0"/>
          <w:sz w:val="28"/>
          <w:szCs w:val="28"/>
        </w:rPr>
        <w:t>В развитых странах открыты клиники для людей, страдающих интерне</w:t>
      </w:r>
      <w:proofErr w:type="gramStart"/>
      <w:r w:rsidRPr="00B87224">
        <w:rPr>
          <w:rStyle w:val="3"/>
          <w:b w:val="0"/>
          <w:sz w:val="28"/>
          <w:szCs w:val="28"/>
        </w:rPr>
        <w:t>т-</w:t>
      </w:r>
      <w:proofErr w:type="gramEnd"/>
      <w:r w:rsidRPr="00B87224">
        <w:rPr>
          <w:rStyle w:val="3"/>
          <w:b w:val="0"/>
          <w:sz w:val="28"/>
          <w:szCs w:val="28"/>
        </w:rPr>
        <w:t xml:space="preserve"> зависимостью. В России тоже лечат людей с данным диагнозом, но в клиниках для больных, страдающих различными психическими расстройствами.</w:t>
      </w:r>
    </w:p>
    <w:p w:rsidR="00130D37" w:rsidRDefault="00130D37" w:rsidP="00130D3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0D37" w:rsidRPr="002424A8" w:rsidRDefault="00130D37" w:rsidP="00130D3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424A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Результаты исследования</w:t>
      </w:r>
    </w:p>
    <w:p w:rsidR="00130D37" w:rsidRDefault="00130D37" w:rsidP="00130D37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0D37" w:rsidRPr="00230C7C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E3AA7">
        <w:rPr>
          <w:rFonts w:ascii="Times New Roman" w:hAnsi="Times New Roman" w:cs="Times New Roman"/>
          <w:sz w:val="28"/>
          <w:szCs w:val="28"/>
        </w:rPr>
        <w:t>В</w:t>
      </w:r>
      <w:r w:rsidRPr="00230C7C">
        <w:rPr>
          <w:rFonts w:ascii="Times New Roman" w:hAnsi="Times New Roman" w:cs="Times New Roman"/>
          <w:sz w:val="28"/>
          <w:szCs w:val="28"/>
        </w:rPr>
        <w:t xml:space="preserve">опрос: «Сколько времени вы проводите в социальных сетях?». Результаты такие: </w:t>
      </w:r>
      <w:r w:rsidRPr="00230C7C">
        <w:rPr>
          <w:rFonts w:ascii="Times New Roman" w:hAnsi="Times New Roman" w:cs="Times New Roman"/>
          <w:sz w:val="28"/>
          <w:szCs w:val="28"/>
        </w:rPr>
        <w:lastRenderedPageBreak/>
        <w:t>учащиеся проводят в социальных сетях в среднем от 2-х до 5-ти часов в день.</w:t>
      </w:r>
    </w:p>
    <w:p w:rsidR="00130D37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0D37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 wp14:anchorId="59B021F1" wp14:editId="5512EF72">
            <wp:extent cx="2948305" cy="1734185"/>
            <wp:effectExtent l="0" t="0" r="0" b="0"/>
            <wp:docPr id="18" name="Диаграмма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 wp14:anchorId="5278BA89" wp14:editId="7C98F69A">
            <wp:extent cx="2853690" cy="1734185"/>
            <wp:effectExtent l="0" t="0" r="0" b="0"/>
            <wp:docPr id="19" name="Диаграмма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30D37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0D37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0D37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30C7C">
        <w:rPr>
          <w:rFonts w:ascii="Times New Roman" w:hAnsi="Times New Roman" w:cs="Times New Roman"/>
          <w:sz w:val="28"/>
          <w:szCs w:val="28"/>
        </w:rPr>
        <w:t>«Сколько зарегистрированных у вас в  социальных сетях друзей вы считаете настоящим другом?» Ответы на этот вопрос показали, что большинство людей имеют в социальных сетях от 4-х до 10-ти настоящих друзей, в то время как зарегистрировано у каждого в «друзьях» в среднем 100-300 человек.</w:t>
      </w:r>
    </w:p>
    <w:p w:rsidR="00130D37" w:rsidRDefault="00130D37" w:rsidP="00130D3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1339742C" wp14:editId="1E2A89FD">
            <wp:simplePos x="0" y="0"/>
            <wp:positionH relativeFrom="column">
              <wp:posOffset>1686560</wp:posOffset>
            </wp:positionH>
            <wp:positionV relativeFrom="paragraph">
              <wp:posOffset>847090</wp:posOffset>
            </wp:positionV>
            <wp:extent cx="3136900" cy="2299335"/>
            <wp:effectExtent l="0" t="0" r="25400" b="24765"/>
            <wp:wrapTight wrapText="bothSides">
              <wp:wrapPolygon edited="0">
                <wp:start x="0" y="0"/>
                <wp:lineTo x="0" y="21654"/>
                <wp:lineTo x="21644" y="21654"/>
                <wp:lineTo x="21644" y="0"/>
                <wp:lineTo x="0" y="0"/>
              </wp:wrapPolygon>
            </wp:wrapTight>
            <wp:docPr id="20" name="Диаграмма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30C7C">
        <w:rPr>
          <w:rFonts w:ascii="Times New Roman" w:hAnsi="Times New Roman" w:cs="Times New Roman"/>
          <w:sz w:val="28"/>
          <w:szCs w:val="28"/>
        </w:rPr>
        <w:t>В следующем вопросе было предложено написать, как бы провели свое свободное время, если бы отключили интернет. Большинство учащ</w:t>
      </w:r>
      <w:r>
        <w:rPr>
          <w:rFonts w:ascii="Times New Roman" w:hAnsi="Times New Roman" w:cs="Times New Roman"/>
          <w:sz w:val="28"/>
          <w:szCs w:val="28"/>
        </w:rPr>
        <w:t xml:space="preserve">ихся решили, что пойдут гулять. </w:t>
      </w:r>
      <w:r w:rsidRPr="00230C7C">
        <w:rPr>
          <w:rFonts w:ascii="Times New Roman" w:hAnsi="Times New Roman" w:cs="Times New Roman"/>
          <w:sz w:val="28"/>
          <w:szCs w:val="28"/>
        </w:rPr>
        <w:t>Были и другие варианты: чтение, просмо</w:t>
      </w:r>
      <w:r>
        <w:rPr>
          <w:rFonts w:ascii="Times New Roman" w:hAnsi="Times New Roman" w:cs="Times New Roman"/>
          <w:sz w:val="28"/>
          <w:szCs w:val="28"/>
        </w:rPr>
        <w:t>тр телевизора, сон.</w:t>
      </w:r>
    </w:p>
    <w:p w:rsidR="00130D37" w:rsidRPr="002424A8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37" w:rsidRPr="002424A8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37" w:rsidRPr="002424A8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37" w:rsidRPr="002424A8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37" w:rsidRPr="002424A8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37" w:rsidRPr="002424A8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37" w:rsidRPr="002424A8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37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6" w:name="bookmark11"/>
    </w:p>
    <w:p w:rsidR="00130D37" w:rsidRDefault="00130D37" w:rsidP="00130D37">
      <w:pPr>
        <w:spacing w:line="360" w:lineRule="auto"/>
        <w:rPr>
          <w:rStyle w:val="64"/>
          <w:bCs w:val="0"/>
          <w:iCs w:val="0"/>
          <w:sz w:val="28"/>
          <w:szCs w:val="28"/>
        </w:rPr>
      </w:pPr>
    </w:p>
    <w:p w:rsidR="00B233E3" w:rsidRDefault="00B233E3" w:rsidP="00130D37">
      <w:pPr>
        <w:spacing w:line="360" w:lineRule="auto"/>
        <w:jc w:val="center"/>
        <w:rPr>
          <w:rStyle w:val="64"/>
          <w:bCs w:val="0"/>
          <w:i w:val="0"/>
          <w:iCs w:val="0"/>
          <w:sz w:val="28"/>
          <w:szCs w:val="28"/>
        </w:rPr>
      </w:pPr>
    </w:p>
    <w:p w:rsidR="00B233E3" w:rsidRDefault="00B233E3" w:rsidP="00130D37">
      <w:pPr>
        <w:spacing w:line="360" w:lineRule="auto"/>
        <w:jc w:val="center"/>
        <w:rPr>
          <w:rStyle w:val="64"/>
          <w:bCs w:val="0"/>
          <w:i w:val="0"/>
          <w:iCs w:val="0"/>
          <w:sz w:val="28"/>
          <w:szCs w:val="28"/>
        </w:rPr>
      </w:pPr>
    </w:p>
    <w:p w:rsidR="00B233E3" w:rsidRDefault="00B233E3" w:rsidP="00130D37">
      <w:pPr>
        <w:spacing w:line="360" w:lineRule="auto"/>
        <w:jc w:val="center"/>
        <w:rPr>
          <w:rStyle w:val="64"/>
          <w:bCs w:val="0"/>
          <w:i w:val="0"/>
          <w:iCs w:val="0"/>
          <w:sz w:val="28"/>
          <w:szCs w:val="28"/>
        </w:rPr>
      </w:pPr>
    </w:p>
    <w:p w:rsidR="00B233E3" w:rsidRDefault="00B233E3" w:rsidP="00130D37">
      <w:pPr>
        <w:spacing w:line="360" w:lineRule="auto"/>
        <w:jc w:val="center"/>
        <w:rPr>
          <w:rStyle w:val="64"/>
          <w:bCs w:val="0"/>
          <w:i w:val="0"/>
          <w:iCs w:val="0"/>
          <w:sz w:val="28"/>
          <w:szCs w:val="28"/>
        </w:rPr>
      </w:pPr>
    </w:p>
    <w:p w:rsidR="00B233E3" w:rsidRDefault="00B233E3" w:rsidP="00130D37">
      <w:pPr>
        <w:spacing w:line="360" w:lineRule="auto"/>
        <w:jc w:val="center"/>
        <w:rPr>
          <w:rStyle w:val="64"/>
          <w:bCs w:val="0"/>
          <w:i w:val="0"/>
          <w:iCs w:val="0"/>
          <w:sz w:val="28"/>
          <w:szCs w:val="28"/>
        </w:rPr>
      </w:pPr>
    </w:p>
    <w:p w:rsidR="00EE5C8D" w:rsidRDefault="00EE5C8D" w:rsidP="00130D37">
      <w:pPr>
        <w:spacing w:line="360" w:lineRule="auto"/>
        <w:jc w:val="center"/>
        <w:rPr>
          <w:rStyle w:val="64"/>
          <w:bCs w:val="0"/>
          <w:i w:val="0"/>
          <w:iCs w:val="0"/>
          <w:sz w:val="28"/>
          <w:szCs w:val="28"/>
        </w:rPr>
      </w:pPr>
    </w:p>
    <w:p w:rsidR="00130D37" w:rsidRDefault="00130D37" w:rsidP="00130D37">
      <w:pPr>
        <w:spacing w:line="360" w:lineRule="auto"/>
        <w:jc w:val="center"/>
        <w:rPr>
          <w:rStyle w:val="64"/>
          <w:bCs w:val="0"/>
          <w:i w:val="0"/>
          <w:iCs w:val="0"/>
          <w:sz w:val="28"/>
          <w:szCs w:val="28"/>
        </w:rPr>
      </w:pPr>
      <w:r w:rsidRPr="00FE0C05">
        <w:rPr>
          <w:rStyle w:val="64"/>
          <w:bCs w:val="0"/>
          <w:i w:val="0"/>
          <w:iCs w:val="0"/>
          <w:sz w:val="28"/>
          <w:szCs w:val="28"/>
        </w:rPr>
        <w:lastRenderedPageBreak/>
        <w:t>6</w:t>
      </w:r>
      <w:r w:rsidRPr="009A3378">
        <w:rPr>
          <w:rStyle w:val="64"/>
          <w:bCs w:val="0"/>
          <w:i w:val="0"/>
          <w:iCs w:val="0"/>
          <w:sz w:val="28"/>
          <w:szCs w:val="28"/>
        </w:rPr>
        <w:t>.3аключение</w:t>
      </w:r>
      <w:bookmarkEnd w:id="6"/>
    </w:p>
    <w:p w:rsidR="00130D37" w:rsidRDefault="00130D37" w:rsidP="00130D37">
      <w:pPr>
        <w:spacing w:line="360" w:lineRule="auto"/>
        <w:jc w:val="center"/>
        <w:rPr>
          <w:rStyle w:val="64"/>
          <w:bCs w:val="0"/>
          <w:i w:val="0"/>
          <w:iCs w:val="0"/>
          <w:sz w:val="28"/>
          <w:szCs w:val="28"/>
        </w:rPr>
      </w:pPr>
    </w:p>
    <w:p w:rsidR="00130D37" w:rsidRPr="009A3378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  <w:r>
        <w:rPr>
          <w:rStyle w:val="11pt"/>
          <w:b w:val="0"/>
          <w:bCs w:val="0"/>
          <w:i w:val="0"/>
          <w:sz w:val="28"/>
          <w:szCs w:val="28"/>
        </w:rPr>
        <w:t xml:space="preserve">      </w:t>
      </w:r>
      <w:r w:rsidRPr="009A3378">
        <w:rPr>
          <w:rStyle w:val="11pt"/>
          <w:b w:val="0"/>
          <w:bCs w:val="0"/>
          <w:i w:val="0"/>
          <w:sz w:val="28"/>
          <w:szCs w:val="28"/>
        </w:rPr>
        <w:t>Я</w:t>
      </w:r>
      <w:r w:rsidRPr="009A3378">
        <w:rPr>
          <w:rStyle w:val="3"/>
          <w:b w:val="0"/>
          <w:bCs w:val="0"/>
          <w:sz w:val="28"/>
          <w:szCs w:val="28"/>
        </w:rPr>
        <w:t xml:space="preserve"> выбрал эту тему, т.к. она сегодня очень актуальна. Развитие социальных сетей - это новое, до конца неизведанное направление. С развитием прогресса, инновационных технологий, очень возросла необходимость в быстром общении, в ускоренном получении информации.</w:t>
      </w:r>
    </w:p>
    <w:p w:rsidR="00130D37" w:rsidRPr="009A3378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9A3378">
        <w:rPr>
          <w:rFonts w:ascii="Times New Roman" w:hAnsi="Times New Roman" w:cs="Times New Roman"/>
          <w:color w:val="auto"/>
          <w:sz w:val="28"/>
          <w:szCs w:val="28"/>
        </w:rPr>
        <w:t>В ходе данного исследования мной была достигнута поставленная цель, т.е. выявлены  и определены основные плюсы и минусы социальных сетей.</w:t>
      </w:r>
    </w:p>
    <w:p w:rsidR="00130D37" w:rsidRPr="009A3378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Pr="009A3378">
        <w:rPr>
          <w:rFonts w:ascii="Times New Roman" w:hAnsi="Times New Roman" w:cs="Times New Roman"/>
          <w:color w:val="auto"/>
          <w:sz w:val="28"/>
          <w:szCs w:val="28"/>
        </w:rPr>
        <w:t xml:space="preserve">Реализованы следующие задачи: дано определение понятию «социальная сеть»; подготовлено и проведено социологическое </w:t>
      </w:r>
      <w:r>
        <w:rPr>
          <w:rFonts w:ascii="Times New Roman" w:hAnsi="Times New Roman" w:cs="Times New Roman"/>
          <w:color w:val="auto"/>
          <w:sz w:val="28"/>
          <w:szCs w:val="28"/>
        </w:rPr>
        <w:t>исследование среди учащихся 4 -</w:t>
      </w:r>
      <w:r w:rsidRPr="009A3378">
        <w:rPr>
          <w:rFonts w:ascii="Times New Roman" w:hAnsi="Times New Roman" w:cs="Times New Roman"/>
          <w:color w:val="auto"/>
          <w:sz w:val="28"/>
          <w:szCs w:val="28"/>
        </w:rPr>
        <w:t xml:space="preserve"> 5 классов МОАУ «СОШ №10»; проанализированы и обобщены результаты исследования «Мое отношение к социальным сетям».</w:t>
      </w:r>
    </w:p>
    <w:p w:rsidR="00130D37" w:rsidRPr="009A3378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Pr="009A337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мною теоретического  и практического  анализа такого явления, как социальные сети, можно сделать следующие выводы.</w:t>
      </w:r>
    </w:p>
    <w:p w:rsidR="00130D37" w:rsidRPr="009A3378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Pr="009A3378">
        <w:rPr>
          <w:rFonts w:ascii="Times New Roman" w:hAnsi="Times New Roman" w:cs="Times New Roman"/>
          <w:color w:val="auto"/>
          <w:sz w:val="28"/>
          <w:szCs w:val="28"/>
        </w:rPr>
        <w:t>Социальные сети имеют как свои положительные стороны, так и отрицательные. Одним из негативных последствий распространения социальных сетей является формирование у человека психологической зависимости от них. Чрезмерное увлечение социальными сетями, по мнению ученых, вредит как социальному, так и психологическому здоровью. Наиболее опасно данное увлечение для подростков. Самой распространенной мерой в борьбе с зависимостью в настоящие дни является блокирование образовательными и офисными учреждениями доступа к социальным сетям.</w:t>
      </w:r>
    </w:p>
    <w:p w:rsidR="00130D37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9A3378">
        <w:rPr>
          <w:rFonts w:ascii="Times New Roman" w:hAnsi="Times New Roman" w:cs="Times New Roman"/>
          <w:bCs/>
          <w:sz w:val="28"/>
          <w:szCs w:val="28"/>
        </w:rPr>
        <w:t>Каждый человек самостоятельно определяет, сколько времени проводить в социальных сетях, какую информацию впитывать и чего в социальных сетях больше - пользы или вреда. Возможно, социальные сети и помогают нам находить нужную информацию, хорошую работу, познакомиться с интересными людьми и расширить круг общения, но они никогда не заменят нам живого, эмоционального, человеческого общения.</w:t>
      </w:r>
    </w:p>
    <w:p w:rsidR="00130D37" w:rsidRDefault="00130D37" w:rsidP="00130D37">
      <w:pPr>
        <w:tabs>
          <w:tab w:val="left" w:pos="6902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37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37" w:rsidRPr="002424A8" w:rsidRDefault="00130D37" w:rsidP="00130D37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130D37" w:rsidRPr="002424A8" w:rsidSect="00457ABD">
          <w:footerReference w:type="default" r:id="rId14"/>
          <w:pgSz w:w="11907" w:h="16839" w:code="9"/>
          <w:pgMar w:top="720" w:right="720" w:bottom="720" w:left="720" w:header="0" w:footer="3" w:gutter="0"/>
          <w:cols w:space="720"/>
          <w:noEndnote/>
          <w:titlePg/>
          <w:docGrid w:linePitch="360"/>
        </w:sectPr>
      </w:pPr>
    </w:p>
    <w:p w:rsidR="00925CFD" w:rsidRDefault="00925CFD" w:rsidP="00925CFD">
      <w:pPr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источников и литературы</w:t>
      </w:r>
    </w:p>
    <w:p w:rsidR="00130D37" w:rsidRPr="00925CFD" w:rsidRDefault="00130D37" w:rsidP="00925CFD">
      <w:pPr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proofErr w:type="spellStart"/>
      <w:r w:rsidRPr="00FE0C05">
        <w:rPr>
          <w:rFonts w:ascii="Times New Roman" w:hAnsi="Times New Roman" w:cs="Times New Roman"/>
          <w:color w:val="auto"/>
          <w:sz w:val="28"/>
          <w:szCs w:val="28"/>
        </w:rPr>
        <w:t>Webtexts</w:t>
      </w:r>
      <w:proofErr w:type="spellEnd"/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 [электронный ресурс]/ Польза социальных сетей – в чем суть. – </w:t>
      </w:r>
      <w:proofErr w:type="spellStart"/>
      <w:proofErr w:type="gramStart"/>
      <w:r w:rsidRPr="00FE0C05">
        <w:rPr>
          <w:rFonts w:ascii="Times New Roman" w:hAnsi="Times New Roman" w:cs="Times New Roman"/>
          <w:color w:val="auto"/>
          <w:sz w:val="28"/>
          <w:szCs w:val="28"/>
        </w:rPr>
        <w:t>Изд</w:t>
      </w:r>
      <w:proofErr w:type="spellEnd"/>
      <w:proofErr w:type="gramEnd"/>
      <w:r w:rsidRPr="00FE0C05">
        <w:rPr>
          <w:rFonts w:ascii="Times New Roman" w:hAnsi="Times New Roman" w:cs="Times New Roman"/>
          <w:color w:val="auto"/>
          <w:sz w:val="28"/>
          <w:szCs w:val="28"/>
        </w:rPr>
        <w:t>: Контент-издательство. – Режим доступа: http://www.texts.com.ua/go/ru/article--</w:t>
      </w:r>
      <w:proofErr w:type="spellStart"/>
      <w:r w:rsidRPr="00FE0C05">
        <w:rPr>
          <w:rFonts w:ascii="Times New Roman" w:hAnsi="Times New Roman" w:cs="Times New Roman"/>
          <w:color w:val="auto"/>
          <w:sz w:val="28"/>
          <w:szCs w:val="28"/>
        </w:rPr>
        <w:t>ResourceID</w:t>
      </w:r>
      <w:proofErr w:type="spellEnd"/>
      <w:r w:rsidRPr="00FE0C05">
        <w:rPr>
          <w:rFonts w:ascii="Times New Roman" w:hAnsi="Times New Roman" w:cs="Times New Roman"/>
          <w:color w:val="auto"/>
          <w:sz w:val="28"/>
          <w:szCs w:val="28"/>
        </w:rPr>
        <w:t>--9529--</w:t>
      </w:r>
      <w:proofErr w:type="spellStart"/>
      <w:r w:rsidRPr="00FE0C05">
        <w:rPr>
          <w:rFonts w:ascii="Times New Roman" w:hAnsi="Times New Roman" w:cs="Times New Roman"/>
          <w:color w:val="auto"/>
          <w:sz w:val="28"/>
          <w:szCs w:val="28"/>
        </w:rPr>
        <w:t>category</w:t>
      </w:r>
      <w:proofErr w:type="spellEnd"/>
      <w:r w:rsidRPr="00FE0C05">
        <w:rPr>
          <w:rFonts w:ascii="Times New Roman" w:hAnsi="Times New Roman" w:cs="Times New Roman"/>
          <w:color w:val="auto"/>
          <w:sz w:val="28"/>
          <w:szCs w:val="28"/>
        </w:rPr>
        <w:t>--</w:t>
      </w:r>
      <w:proofErr w:type="spellStart"/>
      <w:r w:rsidRPr="00FE0C05">
        <w:rPr>
          <w:rFonts w:ascii="Times New Roman" w:hAnsi="Times New Roman" w:cs="Times New Roman"/>
          <w:color w:val="auto"/>
          <w:sz w:val="28"/>
          <w:szCs w:val="28"/>
        </w:rPr>
        <w:t>travel</w:t>
      </w:r>
      <w:proofErr w:type="spellEnd"/>
      <w:r w:rsidRPr="00FE0C05">
        <w:rPr>
          <w:rFonts w:ascii="Times New Roman" w:hAnsi="Times New Roman" w:cs="Times New Roman"/>
          <w:color w:val="auto"/>
          <w:sz w:val="28"/>
          <w:szCs w:val="28"/>
        </w:rPr>
        <w:t>--page.html, свободный.</w:t>
      </w:r>
    </w:p>
    <w:p w:rsidR="00130D37" w:rsidRPr="00FE0C05" w:rsidRDefault="00130D37" w:rsidP="00925CFD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>2. Все о социальных сетях [электронный ресурс]/ Большой доклад о социальных сетях. – Режим доступа: http://vseseti.wordpress.com, свободный.</w:t>
      </w:r>
    </w:p>
    <w:p w:rsidR="00130D37" w:rsidRPr="00FE0C05" w:rsidRDefault="00130D37" w:rsidP="00925CFD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proofErr w:type="spellStart"/>
      <w:r w:rsidRPr="00FE0C05">
        <w:rPr>
          <w:rFonts w:ascii="Times New Roman" w:hAnsi="Times New Roman" w:cs="Times New Roman"/>
          <w:color w:val="auto"/>
          <w:sz w:val="28"/>
          <w:szCs w:val="28"/>
        </w:rPr>
        <w:t>Хабрахабр</w:t>
      </w:r>
      <w:proofErr w:type="spellEnd"/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 [электронный ресурс]/ Социальные сети. Перспективы развития и способы монетизации. – Режим доступа: http://habrahabr.ru/blogs/social_networks/22811/, свободный.</w:t>
      </w:r>
    </w:p>
    <w:p w:rsidR="00130D37" w:rsidRPr="00FE0C05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>4. Центр информационных коммуникаций [электронный ресурс]/ Общение в социальных сетях вредит здоровью. – Режим доступа: http://www.commcenter.ru/mmedia/articles/2009_02_26_02.html, свободный.</w:t>
      </w:r>
    </w:p>
    <w:p w:rsidR="00130D37" w:rsidRPr="00FE0C05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proofErr w:type="spellStart"/>
      <w:r w:rsidRPr="00FE0C05">
        <w:rPr>
          <w:rFonts w:ascii="Times New Roman" w:hAnsi="Times New Roman" w:cs="Times New Roman"/>
          <w:color w:val="auto"/>
          <w:sz w:val="28"/>
          <w:szCs w:val="28"/>
        </w:rPr>
        <w:t>Викепедия</w:t>
      </w:r>
      <w:proofErr w:type="spellEnd"/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 [электронный ресурс]/ Социальные сети. – Режим доступа: http://ru.wikipedia.org/, свободный.</w:t>
      </w:r>
    </w:p>
    <w:p w:rsidR="00130D37" w:rsidRPr="00FE0C05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>6. Социальные сети от</w:t>
      </w:r>
      <w:proofErr w:type="gramStart"/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 А</w:t>
      </w:r>
      <w:proofErr w:type="gramEnd"/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 до Я [электронный ресурс]/ Больше времени на общение. – Режим доступа: http://www.social-networking.ru/papers/36/, свободный.</w:t>
      </w:r>
    </w:p>
    <w:p w:rsidR="00130D37" w:rsidRPr="00FE0C05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>7. Bigness.ru [электронный ресурс]/ Социальные сети: пожиратели времени или полезные ресурсы. – Режим доступа: http://www.bigness.ru/articles/2008-12-09/internet/5373, свободный.</w:t>
      </w:r>
    </w:p>
    <w:p w:rsidR="00130D37" w:rsidRPr="00FE0C05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8.История развития социальных сетей [электронный ресурс]/  Социальные сети. – Режим доступа: </w:t>
      </w:r>
      <w:hyperlink r:id="rId15" w:history="1">
        <w:r w:rsidRPr="00FE0C05">
          <w:rPr>
            <w:rFonts w:ascii="Times New Roman" w:hAnsi="Times New Roman" w:cs="Times New Roman"/>
            <w:color w:val="auto"/>
            <w:sz w:val="28"/>
            <w:szCs w:val="28"/>
          </w:rPr>
          <w:t>http://omskpress.ru/news/25523/istoriya_razvitiya_sotsialnx_setey/</w:t>
        </w:r>
      </w:hyperlink>
      <w:r w:rsidRPr="00FE0C05">
        <w:rPr>
          <w:rFonts w:ascii="Times New Roman" w:hAnsi="Times New Roman" w:cs="Times New Roman"/>
          <w:color w:val="auto"/>
          <w:sz w:val="28"/>
          <w:szCs w:val="28"/>
        </w:rPr>
        <w:t>, свободный.</w:t>
      </w:r>
    </w:p>
    <w:p w:rsidR="00130D37" w:rsidRPr="00FE0C05" w:rsidRDefault="00130D37" w:rsidP="00130D37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9. История развития социальных сетей [электронный ресурс]/  Социальные сети. – Режим доступа:  </w:t>
      </w:r>
      <w:hyperlink r:id="rId16" w:history="1">
        <w:r w:rsidRPr="00FE0C05">
          <w:rPr>
            <w:rFonts w:ascii="Times New Roman" w:hAnsi="Times New Roman" w:cs="Times New Roman"/>
            <w:color w:val="auto"/>
            <w:sz w:val="28"/>
            <w:szCs w:val="28"/>
          </w:rPr>
          <w:t>http://galleo.ru/articles/sw204</w:t>
        </w:r>
      </w:hyperlink>
    </w:p>
    <w:p w:rsidR="00130D37" w:rsidRDefault="00130D37" w:rsidP="00130D37">
      <w:pPr>
        <w:spacing w:line="360" w:lineRule="auto"/>
        <w:jc w:val="both"/>
        <w:rPr>
          <w:rStyle w:val="3"/>
          <w:b w:val="0"/>
          <w:bCs w:val="0"/>
        </w:rPr>
      </w:pPr>
      <w:r w:rsidRPr="00FE0C05">
        <w:rPr>
          <w:rFonts w:ascii="Times New Roman" w:hAnsi="Times New Roman" w:cs="Times New Roman"/>
          <w:color w:val="auto"/>
          <w:sz w:val="28"/>
          <w:szCs w:val="28"/>
        </w:rPr>
        <w:t xml:space="preserve">10. История развития социальных сетей [электронный ресурс]/  Социальные сети. – Режим доступа: </w:t>
      </w:r>
      <w:hyperlink r:id="rId17" w:history="1">
        <w:r w:rsidRPr="00FE0C05">
          <w:rPr>
            <w:rFonts w:ascii="Times New Roman" w:hAnsi="Times New Roman" w:cs="Times New Roman"/>
            <w:color w:val="auto"/>
            <w:sz w:val="28"/>
            <w:szCs w:val="28"/>
          </w:rPr>
          <w:t>http://www.vsozial.ru/publ/socialnye_seti/odnoklassniki/istorija_sozdanija_i_razvitija_odnoklassnikov/3-1-0-26</w:t>
        </w:r>
      </w:hyperlink>
    </w:p>
    <w:p w:rsidR="00130D37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</w:p>
    <w:p w:rsidR="00130D37" w:rsidRDefault="00130D37" w:rsidP="00130D37">
      <w:pPr>
        <w:spacing w:line="360" w:lineRule="auto"/>
        <w:jc w:val="both"/>
        <w:rPr>
          <w:rStyle w:val="3"/>
          <w:b w:val="0"/>
          <w:bCs w:val="0"/>
          <w:sz w:val="28"/>
          <w:szCs w:val="28"/>
        </w:rPr>
      </w:pPr>
    </w:p>
    <w:bookmarkEnd w:id="3"/>
    <w:p w:rsidR="009A3378" w:rsidRPr="002424A8" w:rsidRDefault="009A3378" w:rsidP="002424A8">
      <w:pPr>
        <w:rPr>
          <w:rFonts w:ascii="Times New Roman" w:hAnsi="Times New Roman" w:cs="Times New Roman"/>
          <w:sz w:val="28"/>
          <w:szCs w:val="28"/>
        </w:rPr>
      </w:pPr>
    </w:p>
    <w:sectPr w:rsidR="009A3378" w:rsidRPr="002424A8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6E6" w:rsidRDefault="007E26E6" w:rsidP="002424A8">
      <w:r>
        <w:separator/>
      </w:r>
    </w:p>
  </w:endnote>
  <w:endnote w:type="continuationSeparator" w:id="0">
    <w:p w:rsidR="007E26E6" w:rsidRDefault="007E26E6" w:rsidP="00242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5880243"/>
      <w:docPartObj>
        <w:docPartGallery w:val="Page Numbers (Bottom of Page)"/>
        <w:docPartUnique/>
      </w:docPartObj>
    </w:sdtPr>
    <w:sdtEndPr/>
    <w:sdtContent>
      <w:p w:rsidR="00130D37" w:rsidRDefault="00130D3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CC4">
          <w:rPr>
            <w:noProof/>
          </w:rPr>
          <w:t>2</w:t>
        </w:r>
        <w:r>
          <w:fldChar w:fldCharType="end"/>
        </w:r>
      </w:p>
    </w:sdtContent>
  </w:sdt>
  <w:p w:rsidR="00130D37" w:rsidRDefault="00130D3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1605876"/>
      <w:docPartObj>
        <w:docPartGallery w:val="Page Numbers (Bottom of Page)"/>
        <w:docPartUnique/>
      </w:docPartObj>
    </w:sdtPr>
    <w:sdtEndPr/>
    <w:sdtContent>
      <w:p w:rsidR="00457ABD" w:rsidRDefault="00457A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CC4">
          <w:rPr>
            <w:noProof/>
          </w:rPr>
          <w:t>10</w:t>
        </w:r>
        <w:r>
          <w:fldChar w:fldCharType="end"/>
        </w:r>
      </w:p>
    </w:sdtContent>
  </w:sdt>
  <w:p w:rsidR="00457ABD" w:rsidRDefault="00457AB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6E6" w:rsidRDefault="007E26E6" w:rsidP="002424A8">
      <w:r>
        <w:separator/>
      </w:r>
    </w:p>
  </w:footnote>
  <w:footnote w:type="continuationSeparator" w:id="0">
    <w:p w:rsidR="007E26E6" w:rsidRDefault="007E26E6" w:rsidP="00242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3">
    <w:nsid w:val="0000000D"/>
    <w:multiLevelType w:val="multilevel"/>
    <w:tmpl w:val="0000000C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000000F"/>
    <w:multiLevelType w:val="multilevel"/>
    <w:tmpl w:val="0000000E"/>
    <w:lvl w:ilvl="0">
      <w:start w:val="1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0000011"/>
    <w:multiLevelType w:val="multilevel"/>
    <w:tmpl w:val="00000010"/>
    <w:lvl w:ilvl="0">
      <w:start w:val="1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6">
    <w:nsid w:val="0F322553"/>
    <w:multiLevelType w:val="hybridMultilevel"/>
    <w:tmpl w:val="58261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B79E7"/>
    <w:multiLevelType w:val="hybridMultilevel"/>
    <w:tmpl w:val="E2124D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6D6BA3"/>
    <w:multiLevelType w:val="hybridMultilevel"/>
    <w:tmpl w:val="3EE66D0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9">
    <w:nsid w:val="55C9358E"/>
    <w:multiLevelType w:val="hybridMultilevel"/>
    <w:tmpl w:val="114838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CC9798C"/>
    <w:multiLevelType w:val="hybridMultilevel"/>
    <w:tmpl w:val="528ACDE0"/>
    <w:lvl w:ilvl="0" w:tplc="88127E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8D"/>
    <w:rsid w:val="00034B59"/>
    <w:rsid w:val="00130D37"/>
    <w:rsid w:val="00142D01"/>
    <w:rsid w:val="00161552"/>
    <w:rsid w:val="00195A3D"/>
    <w:rsid w:val="001F2AA0"/>
    <w:rsid w:val="00230C7C"/>
    <w:rsid w:val="002424A8"/>
    <w:rsid w:val="00373F16"/>
    <w:rsid w:val="00457ABD"/>
    <w:rsid w:val="005433B3"/>
    <w:rsid w:val="00543627"/>
    <w:rsid w:val="00576006"/>
    <w:rsid w:val="005B3EB2"/>
    <w:rsid w:val="005E7B8D"/>
    <w:rsid w:val="005F6EF4"/>
    <w:rsid w:val="00601447"/>
    <w:rsid w:val="00685AC9"/>
    <w:rsid w:val="006C0D39"/>
    <w:rsid w:val="006E0145"/>
    <w:rsid w:val="006E2CC4"/>
    <w:rsid w:val="00707AF9"/>
    <w:rsid w:val="007748AE"/>
    <w:rsid w:val="007E26E6"/>
    <w:rsid w:val="007E3AA7"/>
    <w:rsid w:val="008969D9"/>
    <w:rsid w:val="008F3910"/>
    <w:rsid w:val="00925CFD"/>
    <w:rsid w:val="00974528"/>
    <w:rsid w:val="009A3378"/>
    <w:rsid w:val="00AB1C5D"/>
    <w:rsid w:val="00AD5C8F"/>
    <w:rsid w:val="00AF5D6A"/>
    <w:rsid w:val="00B233E3"/>
    <w:rsid w:val="00B87224"/>
    <w:rsid w:val="00DE3E4C"/>
    <w:rsid w:val="00E2595E"/>
    <w:rsid w:val="00E611AD"/>
    <w:rsid w:val="00E71B15"/>
    <w:rsid w:val="00EE5C8D"/>
    <w:rsid w:val="00F5473B"/>
    <w:rsid w:val="00FA4326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5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1"/>
    <w:uiPriority w:val="99"/>
    <w:locked/>
    <w:rsid w:val="00AB1C5D"/>
    <w:rPr>
      <w:rFonts w:ascii="Trebuchet MS" w:hAnsi="Trebuchet MS" w:cs="Trebuchet MS"/>
      <w:b/>
      <w:bCs/>
      <w:i/>
      <w:iCs/>
      <w:sz w:val="70"/>
      <w:szCs w:val="70"/>
      <w:shd w:val="clear" w:color="auto" w:fill="FFFFFF"/>
    </w:rPr>
  </w:style>
  <w:style w:type="character" w:customStyle="1" w:styleId="120">
    <w:name w:val="Заголовок №1 (2)"/>
    <w:basedOn w:val="12"/>
    <w:uiPriority w:val="99"/>
    <w:rsid w:val="00AB1C5D"/>
    <w:rPr>
      <w:rFonts w:ascii="Trebuchet MS" w:hAnsi="Trebuchet MS" w:cs="Trebuchet MS"/>
      <w:b/>
      <w:bCs/>
      <w:i/>
      <w:iCs/>
      <w:sz w:val="70"/>
      <w:szCs w:val="70"/>
      <w:shd w:val="clear" w:color="auto" w:fill="FFFFFF"/>
    </w:rPr>
  </w:style>
  <w:style w:type="paragraph" w:customStyle="1" w:styleId="121">
    <w:name w:val="Заголовок №1 (2)1"/>
    <w:basedOn w:val="a"/>
    <w:link w:val="12"/>
    <w:uiPriority w:val="99"/>
    <w:rsid w:val="00AB1C5D"/>
    <w:pPr>
      <w:shd w:val="clear" w:color="auto" w:fill="FFFFFF"/>
      <w:spacing w:before="660" w:after="900" w:line="240" w:lineRule="atLeast"/>
      <w:outlineLvl w:val="0"/>
    </w:pPr>
    <w:rPr>
      <w:rFonts w:ascii="Trebuchet MS" w:eastAsiaTheme="minorHAnsi" w:hAnsi="Trebuchet MS" w:cs="Trebuchet MS"/>
      <w:b/>
      <w:bCs/>
      <w:i/>
      <w:iCs/>
      <w:color w:val="auto"/>
      <w:sz w:val="70"/>
      <w:szCs w:val="70"/>
      <w:lang w:eastAsia="en-US"/>
    </w:rPr>
  </w:style>
  <w:style w:type="paragraph" w:styleId="a3">
    <w:name w:val="Body Text"/>
    <w:basedOn w:val="a"/>
    <w:link w:val="a4"/>
    <w:uiPriority w:val="99"/>
    <w:rsid w:val="00AB1C5D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99"/>
    <w:rsid w:val="00AB1C5D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AB1C5D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3">
    <w:name w:val="Оглавление 3 Знак"/>
    <w:basedOn w:val="a0"/>
    <w:link w:val="30"/>
    <w:uiPriority w:val="99"/>
    <w:locked/>
    <w:rsid w:val="00AB1C5D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1">
    <w:name w:val="Заголовок №3_"/>
    <w:basedOn w:val="a0"/>
    <w:link w:val="310"/>
    <w:uiPriority w:val="99"/>
    <w:locked/>
    <w:rsid w:val="00AB1C5D"/>
    <w:rPr>
      <w:rFonts w:ascii="Times New Roman" w:hAnsi="Times New Roman" w:cs="Times New Roman"/>
      <w:b/>
      <w:bCs/>
      <w:i/>
      <w:iCs/>
      <w:sz w:val="55"/>
      <w:szCs w:val="55"/>
      <w:shd w:val="clear" w:color="auto" w:fill="FFFFFF"/>
    </w:rPr>
  </w:style>
  <w:style w:type="character" w:customStyle="1" w:styleId="32">
    <w:name w:val="Заголовок №3"/>
    <w:basedOn w:val="31"/>
    <w:uiPriority w:val="99"/>
    <w:rsid w:val="00AB1C5D"/>
    <w:rPr>
      <w:rFonts w:ascii="Times New Roman" w:hAnsi="Times New Roman" w:cs="Times New Roman"/>
      <w:b/>
      <w:bCs/>
      <w:i/>
      <w:iCs/>
      <w:sz w:val="55"/>
      <w:szCs w:val="55"/>
      <w:shd w:val="clear" w:color="auto" w:fill="FFFFFF"/>
    </w:rPr>
  </w:style>
  <w:style w:type="paragraph" w:styleId="30">
    <w:name w:val="toc 3"/>
    <w:basedOn w:val="a"/>
    <w:next w:val="a"/>
    <w:link w:val="3"/>
    <w:uiPriority w:val="99"/>
    <w:rsid w:val="00AB1C5D"/>
    <w:pPr>
      <w:shd w:val="clear" w:color="auto" w:fill="FFFFFF"/>
      <w:spacing w:line="312" w:lineRule="exact"/>
      <w:jc w:val="both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/>
    </w:rPr>
  </w:style>
  <w:style w:type="paragraph" w:customStyle="1" w:styleId="310">
    <w:name w:val="Заголовок №31"/>
    <w:basedOn w:val="a"/>
    <w:link w:val="31"/>
    <w:uiPriority w:val="99"/>
    <w:rsid w:val="00AB1C5D"/>
    <w:pPr>
      <w:shd w:val="clear" w:color="auto" w:fill="FFFFFF"/>
      <w:spacing w:after="300" w:line="240" w:lineRule="atLeast"/>
      <w:outlineLvl w:val="2"/>
    </w:pPr>
    <w:rPr>
      <w:rFonts w:ascii="Times New Roman" w:eastAsiaTheme="minorHAnsi" w:hAnsi="Times New Roman" w:cs="Times New Roman"/>
      <w:b/>
      <w:bCs/>
      <w:i/>
      <w:iCs/>
      <w:color w:val="auto"/>
      <w:sz w:val="55"/>
      <w:szCs w:val="55"/>
      <w:lang w:eastAsia="en-US"/>
    </w:rPr>
  </w:style>
  <w:style w:type="character" w:customStyle="1" w:styleId="5">
    <w:name w:val="Заголовок №5_"/>
    <w:basedOn w:val="a0"/>
    <w:link w:val="51"/>
    <w:uiPriority w:val="99"/>
    <w:locked/>
    <w:rsid w:val="00AB1C5D"/>
    <w:rPr>
      <w:rFonts w:ascii="Times New Roman" w:hAnsi="Times New Roman" w:cs="Times New Roman"/>
      <w:b/>
      <w:bCs/>
      <w:i/>
      <w:iCs/>
      <w:sz w:val="41"/>
      <w:szCs w:val="41"/>
      <w:shd w:val="clear" w:color="auto" w:fill="FFFFFF"/>
    </w:rPr>
  </w:style>
  <w:style w:type="character" w:customStyle="1" w:styleId="50">
    <w:name w:val="Заголовок №5"/>
    <w:basedOn w:val="5"/>
    <w:uiPriority w:val="99"/>
    <w:rsid w:val="00AB1C5D"/>
    <w:rPr>
      <w:rFonts w:ascii="Times New Roman" w:hAnsi="Times New Roman" w:cs="Times New Roman"/>
      <w:b/>
      <w:bCs/>
      <w:i/>
      <w:iCs/>
      <w:sz w:val="41"/>
      <w:szCs w:val="41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AB1C5D"/>
    <w:pPr>
      <w:shd w:val="clear" w:color="auto" w:fill="FFFFFF"/>
      <w:spacing w:before="420" w:after="420" w:line="240" w:lineRule="atLeast"/>
      <w:outlineLvl w:val="4"/>
    </w:pPr>
    <w:rPr>
      <w:rFonts w:ascii="Times New Roman" w:eastAsiaTheme="minorHAnsi" w:hAnsi="Times New Roman" w:cs="Times New Roman"/>
      <w:b/>
      <w:bCs/>
      <w:i/>
      <w:iCs/>
      <w:color w:val="auto"/>
      <w:sz w:val="41"/>
      <w:szCs w:val="41"/>
      <w:lang w:eastAsia="en-US"/>
    </w:rPr>
  </w:style>
  <w:style w:type="character" w:customStyle="1" w:styleId="53">
    <w:name w:val="Заголовок №53"/>
    <w:basedOn w:val="5"/>
    <w:uiPriority w:val="99"/>
    <w:rsid w:val="00AB1C5D"/>
    <w:rPr>
      <w:rFonts w:ascii="Times New Roman" w:hAnsi="Times New Roman" w:cs="Times New Roman"/>
      <w:b/>
      <w:bCs/>
      <w:i/>
      <w:iCs/>
      <w:sz w:val="41"/>
      <w:szCs w:val="41"/>
      <w:u w:val="none"/>
      <w:shd w:val="clear" w:color="auto" w:fill="FFFFFF"/>
    </w:rPr>
  </w:style>
  <w:style w:type="character" w:customStyle="1" w:styleId="Exact">
    <w:name w:val="Основной текст Exact"/>
    <w:basedOn w:val="a0"/>
    <w:uiPriority w:val="99"/>
    <w:rsid w:val="00AB1C5D"/>
    <w:rPr>
      <w:rFonts w:ascii="Times New Roman" w:hAnsi="Times New Roman" w:cs="Times New Roman"/>
      <w:b/>
      <w:bCs/>
      <w:spacing w:val="7"/>
      <w:sz w:val="22"/>
      <w:szCs w:val="22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AB1C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1C5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Verdana">
    <w:name w:val="Основной текст + Verdana"/>
    <w:aliases w:val="12 pt"/>
    <w:basedOn w:val="3"/>
    <w:uiPriority w:val="99"/>
    <w:rsid w:val="00AB1C5D"/>
    <w:rPr>
      <w:rFonts w:ascii="Verdana" w:hAnsi="Verdana" w:cs="Verdana"/>
      <w:b/>
      <w:bCs/>
      <w:sz w:val="24"/>
      <w:szCs w:val="24"/>
      <w:u w:val="none"/>
      <w:shd w:val="clear" w:color="auto" w:fill="FFFFFF"/>
    </w:rPr>
  </w:style>
  <w:style w:type="character" w:customStyle="1" w:styleId="6">
    <w:name w:val="Заголовок №6_"/>
    <w:basedOn w:val="a0"/>
    <w:link w:val="61"/>
    <w:uiPriority w:val="99"/>
    <w:locked/>
    <w:rsid w:val="00AB1C5D"/>
    <w:rPr>
      <w:rFonts w:ascii="Times New Roman" w:hAnsi="Times New Roman" w:cs="Times New Roman"/>
      <w:b/>
      <w:bCs/>
      <w:i/>
      <w:iCs/>
      <w:sz w:val="36"/>
      <w:szCs w:val="36"/>
      <w:shd w:val="clear" w:color="auto" w:fill="FFFFFF"/>
    </w:rPr>
  </w:style>
  <w:style w:type="character" w:customStyle="1" w:styleId="64">
    <w:name w:val="Заголовок №64"/>
    <w:basedOn w:val="6"/>
    <w:uiPriority w:val="99"/>
    <w:rsid w:val="00AB1C5D"/>
    <w:rPr>
      <w:rFonts w:ascii="Times New Roman" w:hAnsi="Times New Roman" w:cs="Times New Roman"/>
      <w:b/>
      <w:bCs/>
      <w:i/>
      <w:iCs/>
      <w:sz w:val="36"/>
      <w:szCs w:val="36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AB1C5D"/>
    <w:pPr>
      <w:shd w:val="clear" w:color="auto" w:fill="FFFFFF"/>
      <w:spacing w:before="1140" w:after="120" w:line="240" w:lineRule="atLeast"/>
      <w:jc w:val="both"/>
      <w:outlineLvl w:val="5"/>
    </w:pPr>
    <w:rPr>
      <w:rFonts w:ascii="Times New Roman" w:eastAsiaTheme="minorHAnsi" w:hAnsi="Times New Roman" w:cs="Times New Roman"/>
      <w:b/>
      <w:bCs/>
      <w:i/>
      <w:iCs/>
      <w:color w:val="auto"/>
      <w:sz w:val="36"/>
      <w:szCs w:val="36"/>
      <w:lang w:eastAsia="en-US"/>
    </w:rPr>
  </w:style>
  <w:style w:type="character" w:customStyle="1" w:styleId="516">
    <w:name w:val="Заголовок №5 + 16"/>
    <w:aliases w:val="5 pt,Не полужирный,Не курсив"/>
    <w:basedOn w:val="5"/>
    <w:uiPriority w:val="99"/>
    <w:rsid w:val="00AB1C5D"/>
    <w:rPr>
      <w:rFonts w:ascii="Times New Roman" w:hAnsi="Times New Roman" w:cs="Times New Roman"/>
      <w:b w:val="0"/>
      <w:bCs w:val="0"/>
      <w:i w:val="0"/>
      <w:iCs w:val="0"/>
      <w:noProof/>
      <w:sz w:val="33"/>
      <w:szCs w:val="33"/>
      <w:u w:val="none"/>
      <w:shd w:val="clear" w:color="auto" w:fill="FFFFFF"/>
    </w:rPr>
  </w:style>
  <w:style w:type="character" w:customStyle="1" w:styleId="52">
    <w:name w:val="Заголовок №52"/>
    <w:basedOn w:val="5"/>
    <w:uiPriority w:val="99"/>
    <w:rsid w:val="00AB1C5D"/>
    <w:rPr>
      <w:rFonts w:ascii="Times New Roman" w:hAnsi="Times New Roman" w:cs="Times New Roman"/>
      <w:b/>
      <w:bCs/>
      <w:i/>
      <w:iCs/>
      <w:sz w:val="41"/>
      <w:szCs w:val="41"/>
      <w:u w:val="none"/>
      <w:shd w:val="clear" w:color="auto" w:fill="FFFFFF"/>
    </w:rPr>
  </w:style>
  <w:style w:type="character" w:customStyle="1" w:styleId="63">
    <w:name w:val="Заголовок №63"/>
    <w:basedOn w:val="6"/>
    <w:uiPriority w:val="99"/>
    <w:rsid w:val="00AB1C5D"/>
    <w:rPr>
      <w:rFonts w:ascii="Times New Roman" w:hAnsi="Times New Roman" w:cs="Times New Roman"/>
      <w:b/>
      <w:bCs/>
      <w:i/>
      <w:iCs/>
      <w:sz w:val="36"/>
      <w:szCs w:val="36"/>
      <w:u w:val="none"/>
      <w:shd w:val="clear" w:color="auto" w:fill="FFFFFF"/>
    </w:rPr>
  </w:style>
  <w:style w:type="character" w:customStyle="1" w:styleId="a8">
    <w:name w:val="Подпись к картинке_"/>
    <w:basedOn w:val="a0"/>
    <w:link w:val="1"/>
    <w:uiPriority w:val="99"/>
    <w:locked/>
    <w:rsid w:val="00AB1C5D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">
    <w:name w:val="Подпись к картинке1"/>
    <w:basedOn w:val="a"/>
    <w:link w:val="a8"/>
    <w:uiPriority w:val="99"/>
    <w:rsid w:val="00AB1C5D"/>
    <w:pPr>
      <w:shd w:val="clear" w:color="auto" w:fill="FFFFFF"/>
      <w:spacing w:line="312" w:lineRule="exact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/>
    </w:rPr>
  </w:style>
  <w:style w:type="character" w:customStyle="1" w:styleId="122">
    <w:name w:val="Заголовок №1 (2)2"/>
    <w:basedOn w:val="12"/>
    <w:uiPriority w:val="99"/>
    <w:rsid w:val="00AB1C5D"/>
    <w:rPr>
      <w:rFonts w:ascii="Trebuchet MS" w:hAnsi="Trebuchet MS" w:cs="Trebuchet MS"/>
      <w:b/>
      <w:bCs/>
      <w:i/>
      <w:iCs/>
      <w:sz w:val="70"/>
      <w:szCs w:val="70"/>
      <w:u w:val="none"/>
      <w:shd w:val="clear" w:color="auto" w:fill="FFFFFF"/>
    </w:rPr>
  </w:style>
  <w:style w:type="character" w:customStyle="1" w:styleId="62">
    <w:name w:val="Заголовок №62"/>
    <w:basedOn w:val="6"/>
    <w:uiPriority w:val="99"/>
    <w:rsid w:val="00AB1C5D"/>
    <w:rPr>
      <w:rFonts w:ascii="Times New Roman" w:hAnsi="Times New Roman" w:cs="Times New Roman"/>
      <w:b/>
      <w:bCs/>
      <w:i/>
      <w:iCs/>
      <w:sz w:val="36"/>
      <w:szCs w:val="36"/>
      <w:u w:val="none"/>
      <w:shd w:val="clear" w:color="auto" w:fill="FFFFFF"/>
    </w:rPr>
  </w:style>
  <w:style w:type="character" w:customStyle="1" w:styleId="11pt">
    <w:name w:val="Основной текст + 11 pt"/>
    <w:aliases w:val="Курсив,Интервал 1 pt"/>
    <w:basedOn w:val="3"/>
    <w:uiPriority w:val="99"/>
    <w:rsid w:val="00E71B15"/>
    <w:rPr>
      <w:rFonts w:ascii="Times New Roman" w:hAnsi="Times New Roman" w:cs="Times New Roman"/>
      <w:b/>
      <w:bCs/>
      <w:i/>
      <w:iCs/>
      <w:spacing w:val="20"/>
      <w:sz w:val="22"/>
      <w:szCs w:val="22"/>
      <w:u w:val="non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2424A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4A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24A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24A8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5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1"/>
    <w:uiPriority w:val="99"/>
    <w:locked/>
    <w:rsid w:val="00AB1C5D"/>
    <w:rPr>
      <w:rFonts w:ascii="Trebuchet MS" w:hAnsi="Trebuchet MS" w:cs="Trebuchet MS"/>
      <w:b/>
      <w:bCs/>
      <w:i/>
      <w:iCs/>
      <w:sz w:val="70"/>
      <w:szCs w:val="70"/>
      <w:shd w:val="clear" w:color="auto" w:fill="FFFFFF"/>
    </w:rPr>
  </w:style>
  <w:style w:type="character" w:customStyle="1" w:styleId="120">
    <w:name w:val="Заголовок №1 (2)"/>
    <w:basedOn w:val="12"/>
    <w:uiPriority w:val="99"/>
    <w:rsid w:val="00AB1C5D"/>
    <w:rPr>
      <w:rFonts w:ascii="Trebuchet MS" w:hAnsi="Trebuchet MS" w:cs="Trebuchet MS"/>
      <w:b/>
      <w:bCs/>
      <w:i/>
      <w:iCs/>
      <w:sz w:val="70"/>
      <w:szCs w:val="70"/>
      <w:shd w:val="clear" w:color="auto" w:fill="FFFFFF"/>
    </w:rPr>
  </w:style>
  <w:style w:type="paragraph" w:customStyle="1" w:styleId="121">
    <w:name w:val="Заголовок №1 (2)1"/>
    <w:basedOn w:val="a"/>
    <w:link w:val="12"/>
    <w:uiPriority w:val="99"/>
    <w:rsid w:val="00AB1C5D"/>
    <w:pPr>
      <w:shd w:val="clear" w:color="auto" w:fill="FFFFFF"/>
      <w:spacing w:before="660" w:after="900" w:line="240" w:lineRule="atLeast"/>
      <w:outlineLvl w:val="0"/>
    </w:pPr>
    <w:rPr>
      <w:rFonts w:ascii="Trebuchet MS" w:eastAsiaTheme="minorHAnsi" w:hAnsi="Trebuchet MS" w:cs="Trebuchet MS"/>
      <w:b/>
      <w:bCs/>
      <w:i/>
      <w:iCs/>
      <w:color w:val="auto"/>
      <w:sz w:val="70"/>
      <w:szCs w:val="70"/>
      <w:lang w:eastAsia="en-US"/>
    </w:rPr>
  </w:style>
  <w:style w:type="paragraph" w:styleId="a3">
    <w:name w:val="Body Text"/>
    <w:basedOn w:val="a"/>
    <w:link w:val="a4"/>
    <w:uiPriority w:val="99"/>
    <w:rsid w:val="00AB1C5D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99"/>
    <w:rsid w:val="00AB1C5D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AB1C5D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3">
    <w:name w:val="Оглавление 3 Знак"/>
    <w:basedOn w:val="a0"/>
    <w:link w:val="30"/>
    <w:uiPriority w:val="99"/>
    <w:locked/>
    <w:rsid w:val="00AB1C5D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1">
    <w:name w:val="Заголовок №3_"/>
    <w:basedOn w:val="a0"/>
    <w:link w:val="310"/>
    <w:uiPriority w:val="99"/>
    <w:locked/>
    <w:rsid w:val="00AB1C5D"/>
    <w:rPr>
      <w:rFonts w:ascii="Times New Roman" w:hAnsi="Times New Roman" w:cs="Times New Roman"/>
      <w:b/>
      <w:bCs/>
      <w:i/>
      <w:iCs/>
      <w:sz w:val="55"/>
      <w:szCs w:val="55"/>
      <w:shd w:val="clear" w:color="auto" w:fill="FFFFFF"/>
    </w:rPr>
  </w:style>
  <w:style w:type="character" w:customStyle="1" w:styleId="32">
    <w:name w:val="Заголовок №3"/>
    <w:basedOn w:val="31"/>
    <w:uiPriority w:val="99"/>
    <w:rsid w:val="00AB1C5D"/>
    <w:rPr>
      <w:rFonts w:ascii="Times New Roman" w:hAnsi="Times New Roman" w:cs="Times New Roman"/>
      <w:b/>
      <w:bCs/>
      <w:i/>
      <w:iCs/>
      <w:sz w:val="55"/>
      <w:szCs w:val="55"/>
      <w:shd w:val="clear" w:color="auto" w:fill="FFFFFF"/>
    </w:rPr>
  </w:style>
  <w:style w:type="paragraph" w:styleId="30">
    <w:name w:val="toc 3"/>
    <w:basedOn w:val="a"/>
    <w:next w:val="a"/>
    <w:link w:val="3"/>
    <w:uiPriority w:val="99"/>
    <w:rsid w:val="00AB1C5D"/>
    <w:pPr>
      <w:shd w:val="clear" w:color="auto" w:fill="FFFFFF"/>
      <w:spacing w:line="312" w:lineRule="exact"/>
      <w:jc w:val="both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/>
    </w:rPr>
  </w:style>
  <w:style w:type="paragraph" w:customStyle="1" w:styleId="310">
    <w:name w:val="Заголовок №31"/>
    <w:basedOn w:val="a"/>
    <w:link w:val="31"/>
    <w:uiPriority w:val="99"/>
    <w:rsid w:val="00AB1C5D"/>
    <w:pPr>
      <w:shd w:val="clear" w:color="auto" w:fill="FFFFFF"/>
      <w:spacing w:after="300" w:line="240" w:lineRule="atLeast"/>
      <w:outlineLvl w:val="2"/>
    </w:pPr>
    <w:rPr>
      <w:rFonts w:ascii="Times New Roman" w:eastAsiaTheme="minorHAnsi" w:hAnsi="Times New Roman" w:cs="Times New Roman"/>
      <w:b/>
      <w:bCs/>
      <w:i/>
      <w:iCs/>
      <w:color w:val="auto"/>
      <w:sz w:val="55"/>
      <w:szCs w:val="55"/>
      <w:lang w:eastAsia="en-US"/>
    </w:rPr>
  </w:style>
  <w:style w:type="character" w:customStyle="1" w:styleId="5">
    <w:name w:val="Заголовок №5_"/>
    <w:basedOn w:val="a0"/>
    <w:link w:val="51"/>
    <w:uiPriority w:val="99"/>
    <w:locked/>
    <w:rsid w:val="00AB1C5D"/>
    <w:rPr>
      <w:rFonts w:ascii="Times New Roman" w:hAnsi="Times New Roman" w:cs="Times New Roman"/>
      <w:b/>
      <w:bCs/>
      <w:i/>
      <w:iCs/>
      <w:sz w:val="41"/>
      <w:szCs w:val="41"/>
      <w:shd w:val="clear" w:color="auto" w:fill="FFFFFF"/>
    </w:rPr>
  </w:style>
  <w:style w:type="character" w:customStyle="1" w:styleId="50">
    <w:name w:val="Заголовок №5"/>
    <w:basedOn w:val="5"/>
    <w:uiPriority w:val="99"/>
    <w:rsid w:val="00AB1C5D"/>
    <w:rPr>
      <w:rFonts w:ascii="Times New Roman" w:hAnsi="Times New Roman" w:cs="Times New Roman"/>
      <w:b/>
      <w:bCs/>
      <w:i/>
      <w:iCs/>
      <w:sz w:val="41"/>
      <w:szCs w:val="41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AB1C5D"/>
    <w:pPr>
      <w:shd w:val="clear" w:color="auto" w:fill="FFFFFF"/>
      <w:spacing w:before="420" w:after="420" w:line="240" w:lineRule="atLeast"/>
      <w:outlineLvl w:val="4"/>
    </w:pPr>
    <w:rPr>
      <w:rFonts w:ascii="Times New Roman" w:eastAsiaTheme="minorHAnsi" w:hAnsi="Times New Roman" w:cs="Times New Roman"/>
      <w:b/>
      <w:bCs/>
      <w:i/>
      <w:iCs/>
      <w:color w:val="auto"/>
      <w:sz w:val="41"/>
      <w:szCs w:val="41"/>
      <w:lang w:eastAsia="en-US"/>
    </w:rPr>
  </w:style>
  <w:style w:type="character" w:customStyle="1" w:styleId="53">
    <w:name w:val="Заголовок №53"/>
    <w:basedOn w:val="5"/>
    <w:uiPriority w:val="99"/>
    <w:rsid w:val="00AB1C5D"/>
    <w:rPr>
      <w:rFonts w:ascii="Times New Roman" w:hAnsi="Times New Roman" w:cs="Times New Roman"/>
      <w:b/>
      <w:bCs/>
      <w:i/>
      <w:iCs/>
      <w:sz w:val="41"/>
      <w:szCs w:val="41"/>
      <w:u w:val="none"/>
      <w:shd w:val="clear" w:color="auto" w:fill="FFFFFF"/>
    </w:rPr>
  </w:style>
  <w:style w:type="character" w:customStyle="1" w:styleId="Exact">
    <w:name w:val="Основной текст Exact"/>
    <w:basedOn w:val="a0"/>
    <w:uiPriority w:val="99"/>
    <w:rsid w:val="00AB1C5D"/>
    <w:rPr>
      <w:rFonts w:ascii="Times New Roman" w:hAnsi="Times New Roman" w:cs="Times New Roman"/>
      <w:b/>
      <w:bCs/>
      <w:spacing w:val="7"/>
      <w:sz w:val="22"/>
      <w:szCs w:val="22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AB1C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1C5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Verdana">
    <w:name w:val="Основной текст + Verdana"/>
    <w:aliases w:val="12 pt"/>
    <w:basedOn w:val="3"/>
    <w:uiPriority w:val="99"/>
    <w:rsid w:val="00AB1C5D"/>
    <w:rPr>
      <w:rFonts w:ascii="Verdana" w:hAnsi="Verdana" w:cs="Verdana"/>
      <w:b/>
      <w:bCs/>
      <w:sz w:val="24"/>
      <w:szCs w:val="24"/>
      <w:u w:val="none"/>
      <w:shd w:val="clear" w:color="auto" w:fill="FFFFFF"/>
    </w:rPr>
  </w:style>
  <w:style w:type="character" w:customStyle="1" w:styleId="6">
    <w:name w:val="Заголовок №6_"/>
    <w:basedOn w:val="a0"/>
    <w:link w:val="61"/>
    <w:uiPriority w:val="99"/>
    <w:locked/>
    <w:rsid w:val="00AB1C5D"/>
    <w:rPr>
      <w:rFonts w:ascii="Times New Roman" w:hAnsi="Times New Roman" w:cs="Times New Roman"/>
      <w:b/>
      <w:bCs/>
      <w:i/>
      <w:iCs/>
      <w:sz w:val="36"/>
      <w:szCs w:val="36"/>
      <w:shd w:val="clear" w:color="auto" w:fill="FFFFFF"/>
    </w:rPr>
  </w:style>
  <w:style w:type="character" w:customStyle="1" w:styleId="64">
    <w:name w:val="Заголовок №64"/>
    <w:basedOn w:val="6"/>
    <w:uiPriority w:val="99"/>
    <w:rsid w:val="00AB1C5D"/>
    <w:rPr>
      <w:rFonts w:ascii="Times New Roman" w:hAnsi="Times New Roman" w:cs="Times New Roman"/>
      <w:b/>
      <w:bCs/>
      <w:i/>
      <w:iCs/>
      <w:sz w:val="36"/>
      <w:szCs w:val="36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AB1C5D"/>
    <w:pPr>
      <w:shd w:val="clear" w:color="auto" w:fill="FFFFFF"/>
      <w:spacing w:before="1140" w:after="120" w:line="240" w:lineRule="atLeast"/>
      <w:jc w:val="both"/>
      <w:outlineLvl w:val="5"/>
    </w:pPr>
    <w:rPr>
      <w:rFonts w:ascii="Times New Roman" w:eastAsiaTheme="minorHAnsi" w:hAnsi="Times New Roman" w:cs="Times New Roman"/>
      <w:b/>
      <w:bCs/>
      <w:i/>
      <w:iCs/>
      <w:color w:val="auto"/>
      <w:sz w:val="36"/>
      <w:szCs w:val="36"/>
      <w:lang w:eastAsia="en-US"/>
    </w:rPr>
  </w:style>
  <w:style w:type="character" w:customStyle="1" w:styleId="516">
    <w:name w:val="Заголовок №5 + 16"/>
    <w:aliases w:val="5 pt,Не полужирный,Не курсив"/>
    <w:basedOn w:val="5"/>
    <w:uiPriority w:val="99"/>
    <w:rsid w:val="00AB1C5D"/>
    <w:rPr>
      <w:rFonts w:ascii="Times New Roman" w:hAnsi="Times New Roman" w:cs="Times New Roman"/>
      <w:b w:val="0"/>
      <w:bCs w:val="0"/>
      <w:i w:val="0"/>
      <w:iCs w:val="0"/>
      <w:noProof/>
      <w:sz w:val="33"/>
      <w:szCs w:val="33"/>
      <w:u w:val="none"/>
      <w:shd w:val="clear" w:color="auto" w:fill="FFFFFF"/>
    </w:rPr>
  </w:style>
  <w:style w:type="character" w:customStyle="1" w:styleId="52">
    <w:name w:val="Заголовок №52"/>
    <w:basedOn w:val="5"/>
    <w:uiPriority w:val="99"/>
    <w:rsid w:val="00AB1C5D"/>
    <w:rPr>
      <w:rFonts w:ascii="Times New Roman" w:hAnsi="Times New Roman" w:cs="Times New Roman"/>
      <w:b/>
      <w:bCs/>
      <w:i/>
      <w:iCs/>
      <w:sz w:val="41"/>
      <w:szCs w:val="41"/>
      <w:u w:val="none"/>
      <w:shd w:val="clear" w:color="auto" w:fill="FFFFFF"/>
    </w:rPr>
  </w:style>
  <w:style w:type="character" w:customStyle="1" w:styleId="63">
    <w:name w:val="Заголовок №63"/>
    <w:basedOn w:val="6"/>
    <w:uiPriority w:val="99"/>
    <w:rsid w:val="00AB1C5D"/>
    <w:rPr>
      <w:rFonts w:ascii="Times New Roman" w:hAnsi="Times New Roman" w:cs="Times New Roman"/>
      <w:b/>
      <w:bCs/>
      <w:i/>
      <w:iCs/>
      <w:sz w:val="36"/>
      <w:szCs w:val="36"/>
      <w:u w:val="none"/>
      <w:shd w:val="clear" w:color="auto" w:fill="FFFFFF"/>
    </w:rPr>
  </w:style>
  <w:style w:type="character" w:customStyle="1" w:styleId="a8">
    <w:name w:val="Подпись к картинке_"/>
    <w:basedOn w:val="a0"/>
    <w:link w:val="1"/>
    <w:uiPriority w:val="99"/>
    <w:locked/>
    <w:rsid w:val="00AB1C5D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">
    <w:name w:val="Подпись к картинке1"/>
    <w:basedOn w:val="a"/>
    <w:link w:val="a8"/>
    <w:uiPriority w:val="99"/>
    <w:rsid w:val="00AB1C5D"/>
    <w:pPr>
      <w:shd w:val="clear" w:color="auto" w:fill="FFFFFF"/>
      <w:spacing w:line="312" w:lineRule="exact"/>
    </w:pPr>
    <w:rPr>
      <w:rFonts w:ascii="Times New Roman" w:eastAsiaTheme="minorHAnsi" w:hAnsi="Times New Roman" w:cs="Times New Roman"/>
      <w:b/>
      <w:bCs/>
      <w:color w:val="auto"/>
      <w:sz w:val="25"/>
      <w:szCs w:val="25"/>
      <w:lang w:eastAsia="en-US"/>
    </w:rPr>
  </w:style>
  <w:style w:type="character" w:customStyle="1" w:styleId="122">
    <w:name w:val="Заголовок №1 (2)2"/>
    <w:basedOn w:val="12"/>
    <w:uiPriority w:val="99"/>
    <w:rsid w:val="00AB1C5D"/>
    <w:rPr>
      <w:rFonts w:ascii="Trebuchet MS" w:hAnsi="Trebuchet MS" w:cs="Trebuchet MS"/>
      <w:b/>
      <w:bCs/>
      <w:i/>
      <w:iCs/>
      <w:sz w:val="70"/>
      <w:szCs w:val="70"/>
      <w:u w:val="none"/>
      <w:shd w:val="clear" w:color="auto" w:fill="FFFFFF"/>
    </w:rPr>
  </w:style>
  <w:style w:type="character" w:customStyle="1" w:styleId="62">
    <w:name w:val="Заголовок №62"/>
    <w:basedOn w:val="6"/>
    <w:uiPriority w:val="99"/>
    <w:rsid w:val="00AB1C5D"/>
    <w:rPr>
      <w:rFonts w:ascii="Times New Roman" w:hAnsi="Times New Roman" w:cs="Times New Roman"/>
      <w:b/>
      <w:bCs/>
      <w:i/>
      <w:iCs/>
      <w:sz w:val="36"/>
      <w:szCs w:val="36"/>
      <w:u w:val="none"/>
      <w:shd w:val="clear" w:color="auto" w:fill="FFFFFF"/>
    </w:rPr>
  </w:style>
  <w:style w:type="character" w:customStyle="1" w:styleId="11pt">
    <w:name w:val="Основной текст + 11 pt"/>
    <w:aliases w:val="Курсив,Интервал 1 pt"/>
    <w:basedOn w:val="3"/>
    <w:uiPriority w:val="99"/>
    <w:rsid w:val="00E71B15"/>
    <w:rPr>
      <w:rFonts w:ascii="Times New Roman" w:hAnsi="Times New Roman" w:cs="Times New Roman"/>
      <w:b/>
      <w:bCs/>
      <w:i/>
      <w:iCs/>
      <w:spacing w:val="20"/>
      <w:sz w:val="22"/>
      <w:szCs w:val="22"/>
      <w:u w:val="non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2424A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4A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24A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24A8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yperlink" Target="http://www.vsozial.ru/publ/socialnye_seti/odnoklassniki/istorija_sozdanija_i_razvitija_odnoklassnikov/3-1-0-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alleo.ru/articles/sw20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yperlink" Target="http://omskpress.ru/news/25523/istoriya_razvitiya_sotsialnx_setey/" TargetMode="Externa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9672684336667721E-3"/>
          <c:y val="5.7123157328626394E-3"/>
          <c:w val="0.99803276709055433"/>
          <c:h val="0.7402622833266682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6">
                      <a:tint val="50000"/>
                      <a:satMod val="300000"/>
                    </a:schemeClr>
                  </a:gs>
                  <a:gs pos="35000">
                    <a:schemeClr val="accent6">
                      <a:tint val="37000"/>
                      <a:satMod val="300000"/>
                    </a:schemeClr>
                  </a:gs>
                  <a:gs pos="100000">
                    <a:schemeClr val="accent6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53" cap="flat" cmpd="sng" algn="ctr">
                <a:solidFill>
                  <a:schemeClr val="accent6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1"/>
            <c:bubble3D val="0"/>
          </c:dPt>
          <c:dPt>
            <c:idx val="2"/>
            <c:bubble3D val="0"/>
          </c:dPt>
          <c:dLbls>
            <c:dLbl>
              <c:idx val="0"/>
              <c:layout>
                <c:manualLayout>
                  <c:x val="-0.16918514116553052"/>
                  <c:y val="-0.16599475065616837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dirty="0" smtClean="0"/>
                      <a:t>6</a:t>
                    </a:r>
                    <a:r>
                      <a:rPr lang="ru-RU" dirty="0" smtClean="0"/>
                      <a:t>0</a:t>
                    </a:r>
                    <a:endParaRPr lang="en-US" dirty="0"/>
                  </a:p>
                </c:rich>
              </c:tx>
              <c:spPr/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343815513626839"/>
                  <c:y val="-0.12839295088113994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dirty="0" smtClean="0"/>
                      <a:t>2</a:t>
                    </a:r>
                    <a:r>
                      <a:rPr lang="ru-RU" dirty="0" smtClean="0"/>
                      <a:t>0</a:t>
                    </a:r>
                    <a:endParaRPr lang="en-US" dirty="0"/>
                  </a:p>
                </c:rich>
              </c:tx>
              <c:spPr/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4789998734435129E-2"/>
                  <c:y val="9.635845519310105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dirty="0" smtClean="0"/>
                      <a:t>18</a:t>
                    </a:r>
                    <a:endParaRPr lang="en-US" dirty="0"/>
                  </a:p>
                </c:rich>
              </c:tx>
              <c:spPr/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Польза</c:v>
                </c:pt>
                <c:pt idx="1">
                  <c:v>Вред</c:v>
                </c:pt>
                <c:pt idx="2">
                  <c:v>Одинаково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0.61199999999999999</c:v>
                </c:pt>
                <c:pt idx="1">
                  <c:v>0.20399999999999999</c:v>
                </c:pt>
                <c:pt idx="2">
                  <c:v>0.184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75">
          <a:noFill/>
        </a:ln>
      </c:spPr>
    </c:plotArea>
    <c:legend>
      <c:legendPos val="t"/>
      <c:layout>
        <c:manualLayout>
          <c:xMode val="edge"/>
          <c:yMode val="edge"/>
          <c:x val="0.14779075029414426"/>
          <c:y val="2.7576552930883638E-2"/>
          <c:w val="0.76007723172534469"/>
          <c:h val="0.14598882831953697"/>
        </c:manualLayout>
      </c:layout>
      <c:overlay val="0"/>
      <c:txPr>
        <a:bodyPr/>
        <a:lstStyle/>
        <a:p>
          <a:pPr>
            <a:defRPr sz="1204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805"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8"/>
    </mc:Choice>
    <mc:Fallback>
      <c:style val="3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61735510520201364"/>
          <c:y val="0"/>
        </c:manualLayout>
      </c:layout>
      <c:overlay val="0"/>
      <c:txPr>
        <a:bodyPr/>
        <a:lstStyle/>
        <a:p>
          <a:pPr>
            <a:defRPr sz="1197"/>
          </a:pPr>
          <a:endParaRPr lang="ru-RU"/>
        </a:p>
      </c:txPr>
    </c:title>
    <c:autoTitleDeleted val="0"/>
    <c:view3D>
      <c:rotX val="15"/>
      <c:rotY val="2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402512938894688"/>
          <c:y val="7.0783741673725045E-2"/>
          <c:w val="0.76091761535943137"/>
          <c:h val="0.67685076731956773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Плюсы социальных сетей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Общение не имеет границ</c:v>
                </c:pt>
                <c:pt idx="1">
                  <c:v>Возможность что-то узнать</c:v>
                </c:pt>
                <c:pt idx="2">
                  <c:v>Знакомства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42</c:v>
                </c:pt>
                <c:pt idx="1">
                  <c:v>26</c:v>
                </c:pt>
                <c:pt idx="2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0864384"/>
        <c:axId val="60865920"/>
        <c:axId val="0"/>
      </c:bar3DChart>
      <c:catAx>
        <c:axId val="60864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48"/>
            </a:pPr>
            <a:endParaRPr lang="ru-RU"/>
          </a:p>
        </c:txPr>
        <c:crossAx val="60865920"/>
        <c:crosses val="autoZero"/>
        <c:auto val="1"/>
        <c:lblAlgn val="ctr"/>
        <c:lblOffset val="100"/>
        <c:noMultiLvlLbl val="0"/>
      </c:catAx>
      <c:valAx>
        <c:axId val="608659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97"/>
            </a:pPr>
            <a:endParaRPr lang="ru-RU"/>
          </a:p>
        </c:txPr>
        <c:crossAx val="60864384"/>
        <c:crosses val="autoZero"/>
        <c:crossBetween val="between"/>
      </c:valAx>
      <c:spPr>
        <a:noFill/>
        <a:ln w="25341">
          <a:noFill/>
        </a:ln>
      </c:spPr>
    </c:plotArea>
    <c:plotVisOnly val="1"/>
    <c:dispBlanksAs val="gap"/>
    <c:showDLblsOverMax val="0"/>
  </c:chart>
  <c:txPr>
    <a:bodyPr/>
    <a:lstStyle/>
    <a:p>
      <a:pPr>
        <a:defRPr sz="1796"/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3047317683420505E-2"/>
          <c:y val="5.5460417747182834E-2"/>
          <c:w val="0.55385751729978894"/>
          <c:h val="0.8487094746959472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  <c:spPr>
              <a:gradFill rotWithShape="1">
                <a:gsLst>
                  <a:gs pos="0">
                    <a:schemeClr val="accent6">
                      <a:tint val="50000"/>
                      <a:satMod val="300000"/>
                    </a:schemeClr>
                  </a:gs>
                  <a:gs pos="35000">
                    <a:schemeClr val="accent6">
                      <a:tint val="37000"/>
                      <a:satMod val="300000"/>
                    </a:schemeClr>
                  </a:gs>
                  <a:gs pos="100000">
                    <a:schemeClr val="accent6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07" cap="flat" cmpd="sng" algn="ctr">
                <a:solidFill>
                  <a:schemeClr val="accent6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2"/>
            <c:bubble3D val="0"/>
          </c:dPt>
          <c:dLbls>
            <c:dLbl>
              <c:idx val="0"/>
              <c:layout>
                <c:manualLayout>
                  <c:x val="-8.3606238409388023E-2"/>
                  <c:y val="6.0315250648917504E-2"/>
                </c:manualLayout>
              </c:layout>
              <c:tx>
                <c:rich>
                  <a:bodyPr/>
                  <a:lstStyle/>
                  <a:p>
                    <a:r>
                      <a:rPr lang="en-US" sz="1397" dirty="0" smtClean="0"/>
                      <a:t>17</a:t>
                    </a:r>
                    <a:r>
                      <a:rPr lang="en-US" sz="2395" baseline="0" dirty="0" smtClean="0"/>
                      <a:t> </a:t>
                    </a:r>
                    <a:endParaRPr lang="en-US" sz="2400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3195975503062121"/>
                  <c:y val="-0.14352398843545591"/>
                </c:manualLayout>
              </c:layout>
              <c:tx>
                <c:rich>
                  <a:bodyPr/>
                  <a:lstStyle/>
                  <a:p>
                    <a:r>
                      <a:rPr lang="ru-RU" sz="1397" dirty="0" smtClean="0"/>
                      <a:t>19</a:t>
                    </a:r>
                    <a:endParaRPr lang="en-US" sz="1400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598081073199184"/>
                  <c:y val="-0.21171056663602353"/>
                </c:manualLayout>
              </c:layout>
              <c:tx>
                <c:rich>
                  <a:bodyPr/>
                  <a:lstStyle/>
                  <a:p>
                    <a:r>
                      <a:rPr lang="en-US" sz="1397" dirty="0" smtClean="0"/>
                      <a:t>6</a:t>
                    </a:r>
                    <a:r>
                      <a:rPr lang="ru-RU" sz="1397" dirty="0" smtClean="0"/>
                      <a:t>2</a:t>
                    </a:r>
                    <a:endParaRPr lang="en-US" sz="1400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397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15-60 минут</c:v>
                </c:pt>
                <c:pt idx="1">
                  <c:v>6-10 часов</c:v>
                </c:pt>
                <c:pt idx="2">
                  <c:v>2-5 часов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0.17299999999999999</c:v>
                </c:pt>
                <c:pt idx="1">
                  <c:v>0.19400000000000001</c:v>
                </c:pt>
                <c:pt idx="2">
                  <c:v>0.63300000000000001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51">
          <a:noFill/>
        </a:ln>
      </c:spPr>
    </c:plotArea>
    <c:legend>
      <c:legendPos val="r"/>
      <c:overlay val="0"/>
      <c:txPr>
        <a:bodyPr/>
        <a:lstStyle/>
        <a:p>
          <a:pPr>
            <a:defRPr sz="1198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797"/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2605493148454796E-2"/>
          <c:y val="8.67864740951097E-2"/>
          <c:w val="0.52506128867023238"/>
          <c:h val="0.8215697354770544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  <c:spPr>
              <a:gradFill rotWithShape="1">
                <a:gsLst>
                  <a:gs pos="0">
                    <a:schemeClr val="accent6">
                      <a:tint val="50000"/>
                      <a:satMod val="300000"/>
                    </a:schemeClr>
                  </a:gs>
                  <a:gs pos="35000">
                    <a:schemeClr val="accent6">
                      <a:tint val="37000"/>
                      <a:satMod val="300000"/>
                    </a:schemeClr>
                  </a:gs>
                  <a:gs pos="100000">
                    <a:schemeClr val="accent6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 w="9507" cap="flat" cmpd="sng" algn="ctr">
                <a:solidFill>
                  <a:schemeClr val="accent6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 sz="1397" smtClean="0"/>
                      <a:t>5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397" smtClean="0"/>
                      <a:t>1</a:t>
                    </a:r>
                    <a:r>
                      <a:rPr lang="ru-RU" smtClean="0"/>
                      <a:t>0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0049106499050256"/>
                  <c:y val="-8.6688775134209764E-2"/>
                </c:manualLayout>
              </c:layout>
              <c:tx>
                <c:rich>
                  <a:bodyPr/>
                  <a:lstStyle/>
                  <a:p>
                    <a:r>
                      <a:rPr lang="en-US" sz="1397" smtClean="0"/>
                      <a:t>1</a:t>
                    </a:r>
                    <a:r>
                      <a:rPr lang="ru-RU" smtClean="0"/>
                      <a:t>3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709065213002221E-2"/>
                  <c:y val="9.9186496715535023E-4"/>
                </c:manualLayout>
              </c:layout>
              <c:tx>
                <c:rich>
                  <a:bodyPr/>
                  <a:lstStyle/>
                  <a:p>
                    <a:r>
                      <a:rPr lang="ru-RU" sz="1397" smtClean="0"/>
                      <a:t>3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0962846677132412"/>
                  <c:y val="-0.10906027675266347"/>
                </c:manualLayout>
              </c:layout>
              <c:tx>
                <c:rich>
                  <a:bodyPr/>
                  <a:lstStyle/>
                  <a:p>
                    <a:r>
                      <a:rPr lang="ru-RU" sz="1397" smtClean="0"/>
                      <a:t>4</a:t>
                    </a:r>
                    <a:r>
                      <a:rPr lang="ru-RU" smtClean="0"/>
                      <a:t>9</a:t>
                    </a:r>
                    <a:endParaRPr 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397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50-60 друзей</c:v>
                </c:pt>
                <c:pt idx="1">
                  <c:v>Всех</c:v>
                </c:pt>
                <c:pt idx="2">
                  <c:v>15-30 друзей</c:v>
                </c:pt>
                <c:pt idx="3">
                  <c:v>Максимум 2 друга</c:v>
                </c:pt>
                <c:pt idx="4">
                  <c:v>4-10 друзей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5.0999999999999997E-2</c:v>
                </c:pt>
                <c:pt idx="1">
                  <c:v>0.10199999999999999</c:v>
                </c:pt>
                <c:pt idx="2">
                  <c:v>0.13300000000000001</c:v>
                </c:pt>
                <c:pt idx="3" formatCode="0%">
                  <c:v>0.03</c:v>
                </c:pt>
                <c:pt idx="4" formatCode="0%">
                  <c:v>0.5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51">
          <a:noFill/>
        </a:ln>
      </c:spPr>
    </c:plotArea>
    <c:legend>
      <c:legendPos val="r"/>
      <c:layout>
        <c:manualLayout>
          <c:xMode val="edge"/>
          <c:yMode val="edge"/>
          <c:x val="0.55448855351414406"/>
          <c:y val="4.1951773572163134E-3"/>
          <c:w val="0.44111293379994165"/>
          <c:h val="0.99580482264278369"/>
        </c:manualLayout>
      </c:layout>
      <c:overlay val="0"/>
      <c:txPr>
        <a:bodyPr/>
        <a:lstStyle/>
        <a:p>
          <a:pPr>
            <a:defRPr sz="1198" kern="800" baseline="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797"/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8"/>
    </mc:Choice>
    <mc:Fallback>
      <c:style val="3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9998100300318294"/>
          <c:y val="6.1607812693670126E-2"/>
          <c:w val="0.8596213845362356"/>
          <c:h val="0.49921870231337434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Слушать музыку</c:v>
                </c:pt>
                <c:pt idx="1">
                  <c:v>Не знаю</c:v>
                </c:pt>
                <c:pt idx="2">
                  <c:v>Учеба и дела по дому</c:v>
                </c:pt>
                <c:pt idx="3">
                  <c:v>Спать</c:v>
                </c:pt>
                <c:pt idx="4">
                  <c:v>Досуг</c:v>
                </c:pt>
                <c:pt idx="5">
                  <c:v>Смотреть TV</c:v>
                </c:pt>
                <c:pt idx="6">
                  <c:v>Читать</c:v>
                </c:pt>
                <c:pt idx="7">
                  <c:v>Гулять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</c:v>
                </c:pt>
                <c:pt idx="1">
                  <c:v>5</c:v>
                </c:pt>
                <c:pt idx="2">
                  <c:v>9</c:v>
                </c:pt>
                <c:pt idx="3">
                  <c:v>10</c:v>
                </c:pt>
                <c:pt idx="4">
                  <c:v>15</c:v>
                </c:pt>
                <c:pt idx="5">
                  <c:v>19</c:v>
                </c:pt>
                <c:pt idx="6">
                  <c:v>20</c:v>
                </c:pt>
                <c:pt idx="7">
                  <c:v>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7859072"/>
        <c:axId val="117860608"/>
        <c:axId val="0"/>
      </c:bar3DChart>
      <c:catAx>
        <c:axId val="117859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7860608"/>
        <c:crosses val="autoZero"/>
        <c:auto val="1"/>
        <c:lblAlgn val="ctr"/>
        <c:lblOffset val="100"/>
        <c:noMultiLvlLbl val="0"/>
      </c:catAx>
      <c:valAx>
        <c:axId val="1178606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7859072"/>
        <c:crosses val="autoZero"/>
        <c:crossBetween val="between"/>
      </c:valAx>
      <c:spPr>
        <a:noFill/>
        <a:ln w="25475">
          <a:noFill/>
        </a:ln>
      </c:spPr>
    </c:plotArea>
    <c:plotVisOnly val="1"/>
    <c:dispBlanksAs val="gap"/>
    <c:showDLblsOverMax val="0"/>
  </c:chart>
  <c:txPr>
    <a:bodyPr/>
    <a:lstStyle/>
    <a:p>
      <a:pPr>
        <a:defRPr sz="1204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87401-3CA1-4C86-B194-370A8553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2016-01-08T08:17:00Z</dcterms:created>
  <dcterms:modified xsi:type="dcterms:W3CDTF">2016-02-08T17:26:00Z</dcterms:modified>
</cp:coreProperties>
</file>